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A627" w14:textId="585BF5A0" w:rsidR="00697600" w:rsidRPr="00615794" w:rsidRDefault="00252506" w:rsidP="0D74A59C">
      <w:pPr>
        <w:pStyle w:val="Broodtekst"/>
        <w:rPr>
          <w:sz w:val="24"/>
          <w:szCs w:val="24"/>
        </w:rPr>
      </w:pPr>
      <w:r>
        <w:rPr>
          <w:sz w:val="24"/>
          <w:szCs w:val="24"/>
        </w:rPr>
        <w:t>Bijlage H</w:t>
      </w:r>
      <w:r w:rsidR="0D74A59C" w:rsidRPr="0D74A59C">
        <w:rPr>
          <w:sz w:val="24"/>
          <w:szCs w:val="24"/>
        </w:rPr>
        <w:t xml:space="preserve"> - Format staat van ontleding van de inschrijvingssom</w:t>
      </w:r>
    </w:p>
    <w:p w14:paraId="0ACC293F" w14:textId="77777777" w:rsidR="00697600" w:rsidRPr="00615794" w:rsidRDefault="00697600" w:rsidP="00697600">
      <w:pPr>
        <w:pStyle w:val="Broodtekst"/>
        <w:rPr>
          <w:sz w:val="24"/>
          <w:szCs w:val="24"/>
        </w:rPr>
      </w:pPr>
    </w:p>
    <w:p w14:paraId="05D5B48F" w14:textId="77777777" w:rsidR="00697600" w:rsidRPr="00615794" w:rsidRDefault="00697600" w:rsidP="00697600">
      <w:pPr>
        <w:pStyle w:val="Broodtekst"/>
        <w:rPr>
          <w:sz w:val="24"/>
          <w:szCs w:val="24"/>
        </w:rPr>
      </w:pPr>
    </w:p>
    <w:p w14:paraId="2C59EC51" w14:textId="78DB8775" w:rsidR="00697600" w:rsidRPr="00615794" w:rsidRDefault="0D74A59C" w:rsidP="00697600">
      <w:pPr>
        <w:pStyle w:val="Broodtekst"/>
      </w:pPr>
      <w:proofErr w:type="gramStart"/>
      <w:r>
        <w:t>Indien</w:t>
      </w:r>
      <w:proofErr w:type="gramEnd"/>
      <w:r>
        <w:t xml:space="preserve"> u voor één van de twee percelen inschrijft vul dan de staat van ontleding in welke voor u van toepassing is en laat de ander leeg. </w:t>
      </w:r>
      <w:proofErr w:type="gramStart"/>
      <w:r w:rsidRPr="00141396">
        <w:t>Indien</w:t>
      </w:r>
      <w:proofErr w:type="gramEnd"/>
      <w:r w:rsidRPr="00141396">
        <w:t xml:space="preserve"> u voor beide percelen wenst in te schrijven vul dan beide tabellen in.</w:t>
      </w:r>
    </w:p>
    <w:p w14:paraId="5A61ACF8" w14:textId="77777777" w:rsidR="00C04F7E" w:rsidRPr="00615794" w:rsidRDefault="00C04F7E" w:rsidP="00697600">
      <w:pPr>
        <w:contextualSpacing/>
      </w:pPr>
    </w:p>
    <w:p w14:paraId="57B81C04" w14:textId="00A624B3" w:rsidR="00697600" w:rsidRDefault="0D74A59C" w:rsidP="0D74A59C">
      <w:pPr>
        <w:pStyle w:val="Broodtekst"/>
        <w:rPr>
          <w:b/>
          <w:bCs/>
          <w:sz w:val="24"/>
          <w:szCs w:val="24"/>
        </w:rPr>
      </w:pPr>
      <w:r w:rsidRPr="0D74A59C">
        <w:rPr>
          <w:b/>
          <w:bCs/>
          <w:sz w:val="24"/>
          <w:szCs w:val="24"/>
        </w:rPr>
        <w:t>Perceel 1, Binnenvaart</w:t>
      </w:r>
    </w:p>
    <w:p w14:paraId="49D4EE26" w14:textId="77777777" w:rsidR="00007C63" w:rsidRDefault="00007C63" w:rsidP="00BD1A28">
      <w:pPr>
        <w:pStyle w:val="Broodtekst"/>
        <w:rPr>
          <w:b/>
          <w:bCs/>
          <w:sz w:val="24"/>
          <w:szCs w:val="24"/>
        </w:rPr>
      </w:pPr>
    </w:p>
    <w:p w14:paraId="02033DB7" w14:textId="77777777" w:rsidR="00343803" w:rsidRDefault="0D74A59C" w:rsidP="00BD1A28">
      <w:pPr>
        <w:pStyle w:val="Broodtekst"/>
      </w:pPr>
      <w:r>
        <w:t xml:space="preserve">Onder perceel 1 binnenvaart vallen vaartuigen </w:t>
      </w:r>
      <w:r w:rsidRPr="0D74A59C">
        <w:rPr>
          <w:b/>
          <w:bCs/>
          <w:i/>
          <w:iCs/>
        </w:rPr>
        <w:t xml:space="preserve">RWS 70, RWS71, </w:t>
      </w:r>
      <w:r w:rsidR="002332EA">
        <w:rPr>
          <w:b/>
          <w:bCs/>
          <w:i/>
          <w:iCs/>
        </w:rPr>
        <w:t xml:space="preserve">RWS72, </w:t>
      </w:r>
      <w:r w:rsidRPr="0D74A59C">
        <w:rPr>
          <w:b/>
          <w:bCs/>
          <w:i/>
          <w:iCs/>
        </w:rPr>
        <w:t>RWS73, RWS75 en RWS 77.</w:t>
      </w:r>
      <w:r>
        <w:t xml:space="preserve"> </w:t>
      </w:r>
    </w:p>
    <w:p w14:paraId="68155AA2" w14:textId="77777777" w:rsidR="00343803" w:rsidRDefault="00343803" w:rsidP="00BD1A28">
      <w:pPr>
        <w:pStyle w:val="Broodtekst"/>
      </w:pPr>
    </w:p>
    <w:p w14:paraId="728244EB" w14:textId="709FAD0B" w:rsidR="00007C63" w:rsidRDefault="0D74A59C" w:rsidP="00BD1A28">
      <w:pPr>
        <w:pStyle w:val="Broodtekst"/>
      </w:pPr>
      <w:r>
        <w:t xml:space="preserve">Gevraagd wordt om in onderstaande tabel een </w:t>
      </w:r>
      <w:r w:rsidR="0005125E">
        <w:t xml:space="preserve">totaalbedrag aan </w:t>
      </w:r>
      <w:proofErr w:type="spellStart"/>
      <w:r w:rsidR="0005125E">
        <w:t>surveys</w:t>
      </w:r>
      <w:proofErr w:type="spellEnd"/>
      <w:r w:rsidR="0005125E">
        <w:t xml:space="preserve"> per vaartuig</w:t>
      </w:r>
      <w:r>
        <w:t xml:space="preserve"> (blauwe vak)</w:t>
      </w:r>
      <w:r w:rsidR="00343803">
        <w:t xml:space="preserve">, </w:t>
      </w:r>
      <w:r w:rsidR="0005125E">
        <w:t xml:space="preserve">totaal bedrag aan </w:t>
      </w:r>
      <w:proofErr w:type="spellStart"/>
      <w:r w:rsidR="0005125E">
        <w:t>occasional</w:t>
      </w:r>
      <w:proofErr w:type="spellEnd"/>
      <w:r w:rsidR="0005125E">
        <w:t xml:space="preserve"> </w:t>
      </w:r>
      <w:proofErr w:type="spellStart"/>
      <w:r w:rsidR="0005125E">
        <w:t>surveys</w:t>
      </w:r>
      <w:proofErr w:type="spellEnd"/>
      <w:r w:rsidR="0005125E">
        <w:t xml:space="preserve"> op basis van het aangegeven uren </w:t>
      </w:r>
      <w:r w:rsidR="00343803">
        <w:t xml:space="preserve">(oranje vak) en het </w:t>
      </w:r>
      <w:r>
        <w:t>totaalbedrag (</w:t>
      </w:r>
      <w:r w:rsidR="00141396">
        <w:t>groene</w:t>
      </w:r>
      <w:r>
        <w:t xml:space="preserve"> vak) </w:t>
      </w:r>
      <w:r w:rsidR="00343803">
        <w:t>in te vullen</w:t>
      </w:r>
      <w:r>
        <w:t xml:space="preserve">. </w:t>
      </w:r>
      <w:r w:rsidRPr="00D72373">
        <w:t xml:space="preserve">Het bedrag in het </w:t>
      </w:r>
      <w:r w:rsidR="00141396" w:rsidRPr="00D72373">
        <w:t xml:space="preserve">groene </w:t>
      </w:r>
      <w:r w:rsidRPr="00D72373">
        <w:t xml:space="preserve">vak </w:t>
      </w:r>
      <w:r w:rsidR="00141396">
        <w:t xml:space="preserve">omvat het totale bedrag van alle </w:t>
      </w:r>
      <w:proofErr w:type="spellStart"/>
      <w:r w:rsidR="00141396">
        <w:t>surveys</w:t>
      </w:r>
      <w:proofErr w:type="spellEnd"/>
      <w:r w:rsidR="00141396">
        <w:t xml:space="preserve"> bij elkaar opgeteld</w:t>
      </w:r>
      <w:r w:rsidR="0005125E">
        <w:t xml:space="preserve"> samen met de stelposten</w:t>
      </w:r>
      <w:r w:rsidR="00141396">
        <w:t>.</w:t>
      </w:r>
      <w:r>
        <w:t xml:space="preserve"> </w:t>
      </w:r>
      <w:r w:rsidR="00141396">
        <w:t>Het totale bedrag is daarmee uw inschrijfprijs</w:t>
      </w:r>
      <w:r>
        <w:t xml:space="preserve"> (groene vak) </w:t>
      </w:r>
      <w:r w:rsidR="00141396">
        <w:t xml:space="preserve">en dus </w:t>
      </w:r>
      <w:r>
        <w:t>de prijs waarmee u meedingt voor de opdracht. De opdracht wordt gegund op basis van de laagste prijs inschrijving.</w:t>
      </w:r>
    </w:p>
    <w:p w14:paraId="30877E8D" w14:textId="77777777" w:rsidR="00BC3755" w:rsidRDefault="00BC3755" w:rsidP="00BD1A28">
      <w:pPr>
        <w:pStyle w:val="Broodtekst"/>
      </w:pPr>
    </w:p>
    <w:p w14:paraId="2619F419" w14:textId="05A2F919" w:rsidR="00BC3755" w:rsidRPr="00D72373" w:rsidRDefault="00BC3755" w:rsidP="00BD1A28">
      <w:pPr>
        <w:pStyle w:val="Broodtekst"/>
        <w:rPr>
          <w:b/>
          <w:bCs/>
          <w:u w:val="single"/>
        </w:rPr>
      </w:pPr>
      <w:r>
        <w:t xml:space="preserve">U mag gedurende de overeenkomst </w:t>
      </w:r>
      <w:proofErr w:type="gramStart"/>
      <w:r>
        <w:t>conform</w:t>
      </w:r>
      <w:proofErr w:type="gramEnd"/>
      <w:r>
        <w:t xml:space="preserve"> paragraaf</w:t>
      </w:r>
      <w:r w:rsidR="00D72373">
        <w:t xml:space="preserve"> 3.4 van bijlage </w:t>
      </w:r>
      <w:r w:rsidR="00D72373" w:rsidRPr="00D72373">
        <w:rPr>
          <w:i/>
          <w:iCs/>
        </w:rPr>
        <w:t xml:space="preserve">‘31215562 - DVO Zeevaart (Dienstverleningsovereenkomst-arvodi-2025)’ </w:t>
      </w:r>
      <w:r>
        <w:t xml:space="preserve">een </w:t>
      </w:r>
      <w:r w:rsidR="004B296D">
        <w:t>indexatie</w:t>
      </w:r>
      <w:r>
        <w:t xml:space="preserve"> uitvoe</w:t>
      </w:r>
      <w:r w:rsidR="004B296D">
        <w:t>re</w:t>
      </w:r>
      <w:r>
        <w:t xml:space="preserve">n. </w:t>
      </w:r>
      <w:r w:rsidR="00141396" w:rsidRPr="00D72373">
        <w:rPr>
          <w:b/>
          <w:bCs/>
          <w:u w:val="single"/>
        </w:rPr>
        <w:t xml:space="preserve">U dient dit achterwege te houden in uw inschrijfprijs. </w:t>
      </w:r>
      <w:r w:rsidRPr="00D72373">
        <w:rPr>
          <w:b/>
          <w:bCs/>
          <w:u w:val="single"/>
        </w:rPr>
        <w:t xml:space="preserve"> </w:t>
      </w:r>
    </w:p>
    <w:p w14:paraId="4D17A12A" w14:textId="77777777" w:rsidR="00697600" w:rsidRPr="00615794" w:rsidRDefault="00697600" w:rsidP="00E06B07">
      <w:pPr>
        <w:pStyle w:val="Broodtekst"/>
        <w:rPr>
          <w:b/>
          <w:bCs/>
          <w:sz w:val="24"/>
          <w:szCs w:val="24"/>
        </w:rPr>
      </w:pPr>
    </w:p>
    <w:p w14:paraId="1E8EAEB0" w14:textId="77777777" w:rsidR="00697600" w:rsidRPr="00615794" w:rsidRDefault="00697600" w:rsidP="00697600">
      <w:pPr>
        <w:pStyle w:val="Broodtekst"/>
      </w:pPr>
      <w:r w:rsidRPr="00615794">
        <w:tab/>
      </w:r>
      <w:r w:rsidRPr="00615794">
        <w:tab/>
      </w:r>
      <w:r w:rsidRPr="00615794">
        <w:tab/>
      </w:r>
      <w:r w:rsidRPr="00615794">
        <w:tab/>
      </w:r>
      <w:r w:rsidRPr="00615794">
        <w:tab/>
      </w:r>
      <w:r w:rsidRPr="00615794">
        <w:tab/>
      </w:r>
    </w:p>
    <w:tbl>
      <w:tblPr>
        <w:tblStyle w:val="Tabelraster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8"/>
        <w:gridCol w:w="1783"/>
        <w:gridCol w:w="1701"/>
        <w:gridCol w:w="1701"/>
        <w:gridCol w:w="2268"/>
      </w:tblGrid>
      <w:tr w:rsidR="00BC3755" w:rsidRPr="00615794" w14:paraId="772C0A19" w14:textId="5B1A0F09" w:rsidTr="00417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62D05506" w14:textId="3E9E9407" w:rsidR="00BC3755" w:rsidRPr="00615794" w:rsidRDefault="00BC3755" w:rsidP="009E73AF">
            <w:pPr>
              <w:pStyle w:val="Broodtekst"/>
              <w:rPr>
                <w:highlight w:val="lightGray"/>
              </w:rPr>
            </w:pPr>
            <w:r>
              <w:rPr>
                <w:highlight w:val="lightGray"/>
              </w:rPr>
              <w:t>Vaartuigen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0242FC05" w14:textId="6638FEC7" w:rsidR="00BC3755" w:rsidRPr="00615794" w:rsidRDefault="0005125E" w:rsidP="0D74A59C">
            <w:pPr>
              <w:pStyle w:val="Broodtekst"/>
              <w:rPr>
                <w:highlight w:val="lightGray"/>
              </w:rPr>
            </w:pPr>
            <w:r>
              <w:rPr>
                <w:highlight w:val="lightGray"/>
              </w:rPr>
              <w:t xml:space="preserve">Type </w:t>
            </w:r>
            <w:proofErr w:type="spellStart"/>
            <w:r w:rsidR="00BC3755">
              <w:rPr>
                <w:highlight w:val="lightGray"/>
              </w:rPr>
              <w:t>Surveys</w:t>
            </w:r>
            <w:proofErr w:type="spellEnd"/>
            <w:r w:rsidR="00BC3755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per vaartuig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04F58D5" w14:textId="4E560CB5" w:rsidR="00BC3755" w:rsidRPr="00615794" w:rsidRDefault="0005125E" w:rsidP="00F16D76">
            <w:pPr>
              <w:pStyle w:val="Broodtekst"/>
              <w:rPr>
                <w:highlight w:val="lightGray"/>
              </w:rPr>
            </w:pPr>
            <w:r>
              <w:rPr>
                <w:highlight w:val="lightGray"/>
              </w:rPr>
              <w:t>A</w:t>
            </w:r>
            <w:r w:rsidR="00BC3755">
              <w:rPr>
                <w:highlight w:val="lightGray"/>
              </w:rPr>
              <w:t xml:space="preserve">antal </w:t>
            </w:r>
            <w:proofErr w:type="spellStart"/>
            <w:r>
              <w:rPr>
                <w:highlight w:val="lightGray"/>
              </w:rPr>
              <w:t>surveys</w:t>
            </w:r>
            <w:proofErr w:type="spellEnd"/>
            <w:r>
              <w:rPr>
                <w:highlight w:val="lightGray"/>
              </w:rPr>
              <w:t xml:space="preserve"> </w:t>
            </w:r>
            <w:r w:rsidR="00417323">
              <w:rPr>
                <w:highlight w:val="lightGray"/>
              </w:rPr>
              <w:t>gehele levensduur per vaartuig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1227079" w14:textId="5AADFD15" w:rsidR="00BC3755" w:rsidRDefault="0005125E" w:rsidP="0D74A59C">
            <w:pPr>
              <w:pStyle w:val="Broodtekst"/>
              <w:rPr>
                <w:b w:val="0"/>
              </w:rPr>
            </w:pPr>
            <w:r>
              <w:t>Totaalb</w:t>
            </w:r>
            <w:r w:rsidR="00417323">
              <w:t xml:space="preserve">edrag </w:t>
            </w:r>
            <w:r>
              <w:t xml:space="preserve">aan </w:t>
            </w:r>
            <w:proofErr w:type="spellStart"/>
            <w:r>
              <w:t>surveys</w:t>
            </w:r>
            <w:proofErr w:type="spellEnd"/>
            <w:r>
              <w:t xml:space="preserve"> </w:t>
            </w:r>
            <w:r w:rsidR="00417323">
              <w:t>gehele levensduur per vaartuig</w:t>
            </w:r>
          </w:p>
          <w:p w14:paraId="6D5AC522" w14:textId="6FE45758" w:rsidR="00667085" w:rsidRPr="00025419" w:rsidRDefault="00667085" w:rsidP="0D74A59C">
            <w:pPr>
              <w:pStyle w:val="Broodtekst"/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1BFC3C9" w14:textId="45B57E6F" w:rsidR="00BC3755" w:rsidRPr="00615794" w:rsidRDefault="00BC3755" w:rsidP="009E73AF">
            <w:pPr>
              <w:pStyle w:val="Broodtekst"/>
              <w:rPr>
                <w:szCs w:val="14"/>
              </w:rPr>
            </w:pPr>
            <w:r>
              <w:t xml:space="preserve">Inschrijfprijs (totaalbedrag </w:t>
            </w:r>
            <w:r w:rsidR="00417323">
              <w:t>alle vaartuigen +</w:t>
            </w:r>
            <w:r>
              <w:t xml:space="preserve"> stelpost</w:t>
            </w:r>
            <w:r w:rsidR="00417323">
              <w:t>en</w:t>
            </w:r>
            <w:r>
              <w:t>)</w:t>
            </w:r>
            <w:r w:rsidR="00667085">
              <w:t xml:space="preserve"> </w:t>
            </w:r>
            <w:r w:rsidR="00667085">
              <w:rPr>
                <w:highlight w:val="lightGray"/>
              </w:rPr>
              <w:t>(exclusief inflatiecorrectie)</w:t>
            </w:r>
          </w:p>
        </w:tc>
      </w:tr>
      <w:tr w:rsidR="00BC3755" w:rsidRPr="00615794" w14:paraId="39BB4FE9" w14:textId="04C69EA2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6F8C4A6E" w14:textId="4BF9C03B" w:rsidR="00BC3755" w:rsidRPr="00615794" w:rsidRDefault="00BC3755" w:rsidP="00D178EA">
            <w:pPr>
              <w:pStyle w:val="Broodtekst"/>
              <w:rPr>
                <w:bCs/>
                <w:highlight w:val="lightGray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2EA7BB4A" w14:textId="3D2C2096" w:rsidR="00BC3755" w:rsidRPr="00615794" w:rsidRDefault="00BC3755" w:rsidP="00C04F7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3426A0B7" w14:textId="77777777" w:rsidR="00BC3755" w:rsidRPr="00615794" w:rsidRDefault="00BC3755" w:rsidP="00D178EA">
            <w:pPr>
              <w:pStyle w:val="Broodtekst"/>
              <w:jc w:val="righ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741046C8" w14:textId="1F0F9728" w:rsidR="00BC3755" w:rsidRPr="00615794" w:rsidRDefault="00BC3755" w:rsidP="00D178EA">
            <w:pPr>
              <w:pStyle w:val="Broodtekst"/>
              <w:jc w:val="right"/>
              <w:rPr>
                <w:b/>
                <w:bCs/>
              </w:rPr>
            </w:pPr>
            <w:r w:rsidRPr="00615794">
              <w:rPr>
                <w:b/>
                <w:bCs/>
              </w:rPr>
              <w:t xml:space="preserve">   </w:t>
            </w:r>
            <w:r w:rsidRPr="00615794">
              <w:rPr>
                <w:b/>
                <w:bCs/>
                <w:vertAlign w:val="superscript"/>
              </w:rPr>
              <w:t xml:space="preserve">    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2C0718F" w14:textId="77777777" w:rsidR="00BC3755" w:rsidRPr="00615794" w:rsidRDefault="00BC3755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BC3755" w:rsidRPr="00615794" w14:paraId="6A22A1E3" w14:textId="3BD16A71" w:rsidTr="00417323">
        <w:trPr>
          <w:trHeight w:val="248"/>
        </w:trPr>
        <w:tc>
          <w:tcPr>
            <w:tcW w:w="1478" w:type="dxa"/>
            <w:shd w:val="clear" w:color="auto" w:fill="D9D9D9" w:themeFill="background1" w:themeFillShade="D9"/>
          </w:tcPr>
          <w:p w14:paraId="71D8A6ED" w14:textId="00D6603C" w:rsidR="00BC3755" w:rsidRPr="00025419" w:rsidRDefault="00BC3755" w:rsidP="00D178EA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 w:rsidRPr="00025419">
              <w:rPr>
                <w:b/>
                <w:bCs/>
                <w:highlight w:val="lightGray"/>
                <w:lang w:val="en-US"/>
              </w:rPr>
              <w:t>RWS 70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7B051BD8" w14:textId="73D72FFE" w:rsidR="00BC3755" w:rsidRPr="00615794" w:rsidRDefault="00417323" w:rsidP="0D74A59C">
            <w:pPr>
              <w:pStyle w:val="Broodtekst"/>
              <w:jc w:val="righ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</w:t>
            </w:r>
            <w:r w:rsidR="0005125E">
              <w:rPr>
                <w:b/>
                <w:bCs/>
                <w:highlight w:val="lightGray"/>
              </w:rPr>
              <w:t>0</w:t>
            </w:r>
            <w:r>
              <w:rPr>
                <w:b/>
                <w:bCs/>
                <w:highlight w:val="lightGray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ACD381D" w14:textId="0B4A5C66" w:rsidR="00417323" w:rsidRPr="00615794" w:rsidRDefault="00417323" w:rsidP="00417323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Zie tabel RWS 70</w:t>
            </w:r>
          </w:p>
          <w:p w14:paraId="470886B0" w14:textId="6864FBD0" w:rsidR="00524E48" w:rsidRPr="00615794" w:rsidRDefault="00524E48" w:rsidP="0D74A59C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00B0F0"/>
          </w:tcPr>
          <w:p w14:paraId="1F88C198" w14:textId="29E30636" w:rsidR="00BC3755" w:rsidRPr="00615794" w:rsidRDefault="00141396" w:rsidP="0D74A59C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 xml:space="preserve">€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BED55AD" w14:textId="77777777" w:rsidR="00BC3755" w:rsidRPr="00615794" w:rsidRDefault="00BC3755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417323" w:rsidRPr="00615794" w14:paraId="47B226ED" w14:textId="77777777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2BDD3C59" w14:textId="6064FEAC" w:rsidR="00417323" w:rsidRPr="00025419" w:rsidRDefault="00417323" w:rsidP="00D178EA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>RWS 71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6160ED69" w14:textId="0791D7DF" w:rsidR="00417323" w:rsidRDefault="00417323" w:rsidP="0D74A59C">
            <w:pPr>
              <w:pStyle w:val="Broodtekst"/>
              <w:jc w:val="righ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E80AF22" w14:textId="5D3CA316" w:rsidR="00417323" w:rsidRDefault="00417323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71</w:t>
            </w:r>
          </w:p>
        </w:tc>
        <w:tc>
          <w:tcPr>
            <w:tcW w:w="1701" w:type="dxa"/>
            <w:shd w:val="clear" w:color="auto" w:fill="00B0F0"/>
          </w:tcPr>
          <w:p w14:paraId="09CB8AF7" w14:textId="748BAD88" w:rsidR="00417323" w:rsidRDefault="00417323" w:rsidP="0D74A59C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09ED083" w14:textId="77777777" w:rsidR="00417323" w:rsidRPr="00615794" w:rsidRDefault="00417323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417323" w:rsidRPr="00615794" w14:paraId="424ED1AC" w14:textId="77777777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0FA30E08" w14:textId="3A77F5E7" w:rsidR="00417323" w:rsidRPr="00025419" w:rsidRDefault="00417323" w:rsidP="00D178EA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>RWS 72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7D5E0C6A" w14:textId="01133705" w:rsidR="00417323" w:rsidRDefault="00417323" w:rsidP="0D74A59C">
            <w:pPr>
              <w:pStyle w:val="Broodtekst"/>
              <w:jc w:val="righ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C0F319A" w14:textId="2D149F0F" w:rsidR="00417323" w:rsidRDefault="00417323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72</w:t>
            </w:r>
          </w:p>
        </w:tc>
        <w:tc>
          <w:tcPr>
            <w:tcW w:w="1701" w:type="dxa"/>
            <w:shd w:val="clear" w:color="auto" w:fill="00B0F0"/>
          </w:tcPr>
          <w:p w14:paraId="0DEE946D" w14:textId="2D8D3750" w:rsidR="00417323" w:rsidRDefault="00417323" w:rsidP="0D74A59C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4C0C4E9" w14:textId="77777777" w:rsidR="00417323" w:rsidRPr="00615794" w:rsidRDefault="00417323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417323" w:rsidRPr="00615794" w14:paraId="2CE2558C" w14:textId="77777777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4CCF5B66" w14:textId="1CD05368" w:rsidR="00417323" w:rsidRPr="00025419" w:rsidRDefault="00417323" w:rsidP="00D178EA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>RWS 73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49F223A8" w14:textId="59326659" w:rsidR="00417323" w:rsidRDefault="00417323" w:rsidP="0D74A59C">
            <w:pPr>
              <w:pStyle w:val="Broodtekst"/>
              <w:jc w:val="righ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94EC86F" w14:textId="685D286A" w:rsidR="00417323" w:rsidRDefault="00417323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73</w:t>
            </w:r>
          </w:p>
        </w:tc>
        <w:tc>
          <w:tcPr>
            <w:tcW w:w="1701" w:type="dxa"/>
            <w:shd w:val="clear" w:color="auto" w:fill="00B0F0"/>
          </w:tcPr>
          <w:p w14:paraId="0E6C3374" w14:textId="1D8FCA1D" w:rsidR="00417323" w:rsidRDefault="00417323" w:rsidP="0D74A59C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7FE968C" w14:textId="77777777" w:rsidR="00417323" w:rsidRPr="00615794" w:rsidRDefault="00417323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417323" w:rsidRPr="00615794" w14:paraId="3866D815" w14:textId="77777777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738C94DF" w14:textId="4C429ABE" w:rsidR="00417323" w:rsidRPr="00025419" w:rsidRDefault="00417323" w:rsidP="00D178EA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>RWS 75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73381344" w14:textId="7D8D52A0" w:rsidR="00417323" w:rsidRDefault="00417323" w:rsidP="0D74A59C">
            <w:pPr>
              <w:pStyle w:val="Broodtekst"/>
              <w:jc w:val="righ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47FE6E" w14:textId="487DB7BC" w:rsidR="00417323" w:rsidRDefault="00417323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75</w:t>
            </w:r>
          </w:p>
        </w:tc>
        <w:tc>
          <w:tcPr>
            <w:tcW w:w="1701" w:type="dxa"/>
            <w:shd w:val="clear" w:color="auto" w:fill="00B0F0"/>
          </w:tcPr>
          <w:p w14:paraId="69F89CFF" w14:textId="30496A0A" w:rsidR="00417323" w:rsidRDefault="00417323" w:rsidP="0D74A59C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1ABD714" w14:textId="77777777" w:rsidR="00417323" w:rsidRPr="00615794" w:rsidRDefault="00417323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417323" w:rsidRPr="00615794" w14:paraId="4BBCCD39" w14:textId="77777777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09C40A35" w14:textId="7E2FCF8D" w:rsidR="00417323" w:rsidRPr="00025419" w:rsidRDefault="00417323" w:rsidP="00D178EA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>RWS 77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40C8568A" w14:textId="31A7B7D1" w:rsidR="00417323" w:rsidRDefault="00417323" w:rsidP="0D74A59C">
            <w:pPr>
              <w:pStyle w:val="Broodtekst"/>
              <w:jc w:val="righ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0ACCA51" w14:textId="56397007" w:rsidR="00417323" w:rsidRDefault="00417323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Zie tabel RWS 77</w:t>
            </w:r>
          </w:p>
        </w:tc>
        <w:tc>
          <w:tcPr>
            <w:tcW w:w="1701" w:type="dxa"/>
            <w:shd w:val="clear" w:color="auto" w:fill="00B0F0"/>
          </w:tcPr>
          <w:p w14:paraId="5FDA6BA0" w14:textId="0B75E19F" w:rsidR="00417323" w:rsidRDefault="00417323" w:rsidP="0D74A59C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95FD009" w14:textId="77777777" w:rsidR="00417323" w:rsidRPr="00615794" w:rsidRDefault="00417323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BC3755" w:rsidRPr="00615794" w14:paraId="57559434" w14:textId="77777777" w:rsidTr="00417323">
        <w:trPr>
          <w:trHeight w:val="242"/>
        </w:trPr>
        <w:tc>
          <w:tcPr>
            <w:tcW w:w="1478" w:type="dxa"/>
            <w:shd w:val="clear" w:color="auto" w:fill="808080" w:themeFill="text1" w:themeFillTint="7F"/>
          </w:tcPr>
          <w:p w14:paraId="6AC97716" w14:textId="77777777" w:rsidR="00BC3755" w:rsidRPr="00615794" w:rsidRDefault="00BC3755" w:rsidP="005C5ABB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83" w:type="dxa"/>
            <w:shd w:val="clear" w:color="auto" w:fill="808080" w:themeFill="text1" w:themeFillTint="7F"/>
          </w:tcPr>
          <w:p w14:paraId="4DEA7570" w14:textId="77777777" w:rsidR="00BC3755" w:rsidRPr="00615794" w:rsidRDefault="00BC3755" w:rsidP="005C5ABB">
            <w:pPr>
              <w:pStyle w:val="Broodtekst"/>
              <w:jc w:val="righ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808080" w:themeFill="text1" w:themeFillTint="7F"/>
          </w:tcPr>
          <w:p w14:paraId="36A819A3" w14:textId="77777777" w:rsidR="00BC3755" w:rsidRPr="00615794" w:rsidRDefault="00BC3755" w:rsidP="005C5ABB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808080" w:themeFill="text1" w:themeFillTint="7F"/>
          </w:tcPr>
          <w:p w14:paraId="69EC54C9" w14:textId="77777777" w:rsidR="00BC3755" w:rsidRPr="00615794" w:rsidRDefault="00BC3755" w:rsidP="005C5ABB">
            <w:pPr>
              <w:pStyle w:val="Broodtekst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808080" w:themeFill="text1" w:themeFillTint="7F"/>
          </w:tcPr>
          <w:p w14:paraId="2C230A79" w14:textId="77777777" w:rsidR="00BC3755" w:rsidRPr="00615794" w:rsidRDefault="00BC3755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BC3755" w:rsidRPr="00615794" w14:paraId="17FB1A3A" w14:textId="2E01A450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7201D7D8" w14:textId="666C6B8E" w:rsidR="00BC3755" w:rsidRPr="00615794" w:rsidRDefault="00BC3755" w:rsidP="0D74A59C">
            <w:pPr>
              <w:pStyle w:val="Broodtekst"/>
              <w:rPr>
                <w:b/>
                <w:bCs/>
                <w:highlight w:val="lightGray"/>
              </w:rPr>
            </w:pPr>
            <w:r w:rsidRPr="0D74A59C">
              <w:rPr>
                <w:b/>
                <w:bCs/>
                <w:highlight w:val="lightGray"/>
              </w:rPr>
              <w:t xml:space="preserve">Stelpost 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6867243D" w14:textId="77777777" w:rsidR="00BC3755" w:rsidRPr="00007C63" w:rsidRDefault="00BC3755" w:rsidP="0D74A59C">
            <w:pPr>
              <w:pStyle w:val="Broodtekst"/>
              <w:jc w:val="right"/>
              <w:rPr>
                <w:b/>
                <w:bCs/>
                <w:highlight w:val="lightGray"/>
                <w:lang w:val="en-US"/>
              </w:rPr>
            </w:pPr>
            <w:r w:rsidRPr="0D74A59C">
              <w:rPr>
                <w:b/>
                <w:bCs/>
                <w:highlight w:val="lightGray"/>
                <w:lang w:val="en-US"/>
              </w:rPr>
              <w:t>Occasional survey</w:t>
            </w:r>
          </w:p>
          <w:p w14:paraId="4BC2800A" w14:textId="3CCDA92F" w:rsidR="00BC3755" w:rsidRPr="008D2225" w:rsidRDefault="00BC3755" w:rsidP="0D74A59C">
            <w:pPr>
              <w:pStyle w:val="Broodtekst"/>
              <w:jc w:val="right"/>
              <w:rPr>
                <w:b/>
                <w:bCs/>
                <w:highlight w:val="lightGray"/>
                <w:lang w:val="en-US"/>
              </w:rPr>
            </w:pPr>
            <w:r w:rsidRPr="0D74A59C">
              <w:rPr>
                <w:b/>
                <w:bCs/>
                <w:highlight w:val="lightGray"/>
                <w:lang w:val="en-US"/>
              </w:rPr>
              <w:t>(</w:t>
            </w:r>
            <w:proofErr w:type="spellStart"/>
            <w:r w:rsidRPr="0D74A59C">
              <w:rPr>
                <w:b/>
                <w:bCs/>
                <w:highlight w:val="lightGray"/>
                <w:lang w:val="en-US"/>
              </w:rPr>
              <w:t>Inclusief</w:t>
            </w:r>
            <w:proofErr w:type="spellEnd"/>
            <w:r w:rsidRPr="0D74A59C">
              <w:rPr>
                <w:b/>
                <w:bCs/>
                <w:highlight w:val="lightGray"/>
                <w:lang w:val="en-US"/>
              </w:rPr>
              <w:t xml:space="preserve"> reis- en </w:t>
            </w:r>
            <w:proofErr w:type="spellStart"/>
            <w:r w:rsidRPr="0D74A59C">
              <w:rPr>
                <w:b/>
                <w:bCs/>
                <w:highlight w:val="lightGray"/>
                <w:lang w:val="en-US"/>
              </w:rPr>
              <w:t>andere</w:t>
            </w:r>
            <w:proofErr w:type="spellEnd"/>
            <w:r w:rsidRPr="0D74A59C">
              <w:rPr>
                <w:b/>
                <w:bCs/>
                <w:highlight w:val="lightGray"/>
                <w:lang w:val="en-US"/>
              </w:rPr>
              <w:t xml:space="preserve"> </w:t>
            </w:r>
            <w:proofErr w:type="spellStart"/>
            <w:r w:rsidRPr="0D74A59C">
              <w:rPr>
                <w:b/>
                <w:bCs/>
                <w:highlight w:val="lightGray"/>
                <w:lang w:val="en-US"/>
              </w:rPr>
              <w:t>kosten</w:t>
            </w:r>
            <w:proofErr w:type="spellEnd"/>
            <w:r w:rsidRPr="0D74A59C">
              <w:rPr>
                <w:b/>
                <w:bCs/>
                <w:highlight w:val="lightGray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FB6E229" w14:textId="33D11332" w:rsidR="00BC3755" w:rsidRPr="00615794" w:rsidRDefault="00BC3755" w:rsidP="0D74A59C">
            <w:pPr>
              <w:pStyle w:val="Broodtekst"/>
              <w:rPr>
                <w:b/>
                <w:bCs/>
                <w:highlight w:val="lightGray"/>
              </w:rPr>
            </w:pPr>
            <w:r w:rsidRPr="0D74A59C">
              <w:rPr>
                <w:b/>
                <w:bCs/>
                <w:highlight w:val="lightGray"/>
              </w:rPr>
              <w:t>200 uur</w:t>
            </w:r>
          </w:p>
        </w:tc>
        <w:tc>
          <w:tcPr>
            <w:tcW w:w="1701" w:type="dxa"/>
            <w:shd w:val="clear" w:color="auto" w:fill="FFC000"/>
          </w:tcPr>
          <w:p w14:paraId="260F39A1" w14:textId="7ED88EE8" w:rsidR="00BC3755" w:rsidRPr="00343803" w:rsidRDefault="00BC3755" w:rsidP="0D74A59C">
            <w:pPr>
              <w:pStyle w:val="Broodtekst"/>
              <w:rPr>
                <w:b/>
                <w:bCs/>
              </w:rPr>
            </w:pPr>
            <w:r w:rsidRPr="00343803">
              <w:rPr>
                <w:b/>
                <w:bCs/>
              </w:rPr>
              <w:t xml:space="preserve">€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0094AD6" w14:textId="76959F51" w:rsidR="00BC3755" w:rsidRPr="00615794" w:rsidRDefault="00BC3755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8620C9" w:rsidRPr="00615794" w14:paraId="4A319BE1" w14:textId="77777777" w:rsidTr="00417323">
        <w:trPr>
          <w:trHeight w:val="242"/>
        </w:trPr>
        <w:tc>
          <w:tcPr>
            <w:tcW w:w="1478" w:type="dxa"/>
            <w:shd w:val="clear" w:color="auto" w:fill="D9D9D9" w:themeFill="background1" w:themeFillShade="D9"/>
          </w:tcPr>
          <w:p w14:paraId="78BF092A" w14:textId="71EE2605" w:rsidR="008620C9" w:rsidRPr="0D74A59C" w:rsidRDefault="008620C9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Stelpost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53CF95DB" w14:textId="77F04946" w:rsidR="008620C9" w:rsidRPr="0D74A59C" w:rsidRDefault="008620C9" w:rsidP="0D74A59C">
            <w:pPr>
              <w:pStyle w:val="Broodtekst"/>
              <w:jc w:val="righ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 xml:space="preserve">Meer </w:t>
            </w:r>
            <w:proofErr w:type="spellStart"/>
            <w:r>
              <w:rPr>
                <w:b/>
                <w:bCs/>
                <w:highlight w:val="lightGray"/>
                <w:lang w:val="en-US"/>
              </w:rPr>
              <w:t>werk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5DB4C74D" w14:textId="0ED0130B" w:rsidR="008620C9" w:rsidRPr="0D74A59C" w:rsidRDefault="00417323" w:rsidP="0D74A59C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Onvoorziene omstandigheden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B4EBF84" w14:textId="43ABCC70" w:rsidR="008620C9" w:rsidRPr="00343803" w:rsidRDefault="008620C9" w:rsidP="0D74A59C">
            <w:pPr>
              <w:pStyle w:val="Broodtekst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0070C0"/>
          </w:tcPr>
          <w:p w14:paraId="17163666" w14:textId="1F9C6DC8" w:rsidR="008620C9" w:rsidRPr="00615794" w:rsidRDefault="008620C9" w:rsidP="005C5ABB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€</w:t>
            </w:r>
            <w:r w:rsidR="00417323">
              <w:rPr>
                <w:b/>
                <w:bCs/>
                <w:szCs w:val="14"/>
              </w:rPr>
              <w:t xml:space="preserve"> 30.000</w:t>
            </w:r>
          </w:p>
        </w:tc>
      </w:tr>
      <w:tr w:rsidR="008620C9" w:rsidRPr="00615794" w14:paraId="62991ACB" w14:textId="77777777" w:rsidTr="00417323">
        <w:trPr>
          <w:trHeight w:val="242"/>
        </w:trPr>
        <w:tc>
          <w:tcPr>
            <w:tcW w:w="1478" w:type="dxa"/>
            <w:shd w:val="clear" w:color="auto" w:fill="808080" w:themeFill="background1" w:themeFillShade="80"/>
          </w:tcPr>
          <w:p w14:paraId="0BA38984" w14:textId="77777777" w:rsidR="008620C9" w:rsidRPr="0D74A59C" w:rsidRDefault="008620C9" w:rsidP="0D74A59C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83" w:type="dxa"/>
            <w:shd w:val="clear" w:color="auto" w:fill="808080" w:themeFill="background1" w:themeFillShade="80"/>
          </w:tcPr>
          <w:p w14:paraId="1BDF4AD9" w14:textId="77777777" w:rsidR="008620C9" w:rsidRPr="0D74A59C" w:rsidRDefault="008620C9" w:rsidP="0D74A59C">
            <w:pPr>
              <w:pStyle w:val="Broodtekst"/>
              <w:jc w:val="right"/>
              <w:rPr>
                <w:b/>
                <w:bCs/>
                <w:highlight w:val="lightGray"/>
                <w:lang w:val="en-US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</w:tcPr>
          <w:p w14:paraId="60471BA8" w14:textId="77777777" w:rsidR="008620C9" w:rsidRPr="0D74A59C" w:rsidRDefault="008620C9" w:rsidP="0D74A59C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</w:tcPr>
          <w:p w14:paraId="22FCD80C" w14:textId="77777777" w:rsidR="008620C9" w:rsidRPr="00343803" w:rsidRDefault="008620C9" w:rsidP="0D74A59C">
            <w:pPr>
              <w:pStyle w:val="Broodtekst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808080" w:themeFill="background1" w:themeFillShade="80"/>
          </w:tcPr>
          <w:p w14:paraId="58F8F9EF" w14:textId="77777777" w:rsidR="008620C9" w:rsidRPr="00615794" w:rsidRDefault="008620C9" w:rsidP="005C5ABB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BC3755" w:rsidRPr="00615794" w14:paraId="7F7D446E" w14:textId="4F88A8F1" w:rsidTr="00417323">
        <w:trPr>
          <w:trHeight w:val="65"/>
        </w:trPr>
        <w:tc>
          <w:tcPr>
            <w:tcW w:w="1478" w:type="dxa"/>
            <w:shd w:val="clear" w:color="auto" w:fill="D9D9D9" w:themeFill="background1" w:themeFillShade="D9"/>
          </w:tcPr>
          <w:p w14:paraId="61F56CEB" w14:textId="6A677DB9" w:rsidR="00BC3755" w:rsidRPr="00615794" w:rsidRDefault="00417323" w:rsidP="005C5ABB">
            <w:pPr>
              <w:pStyle w:val="Broodtekst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Totaalbedrag (uw inschrijfprijs)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0539208A" w14:textId="4F0E5345" w:rsidR="00BC3755" w:rsidRPr="00615794" w:rsidRDefault="00BC3755" w:rsidP="005C5ABB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5423703" w14:textId="739D4C97" w:rsidR="00BC3755" w:rsidRPr="00615794" w:rsidRDefault="00BC3755" w:rsidP="005C5ABB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F6053F5" w14:textId="7490247A" w:rsidR="00BC3755" w:rsidRPr="00615794" w:rsidRDefault="00BC3755" w:rsidP="005C5ABB">
            <w:pPr>
              <w:pStyle w:val="Broodtekst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92D050"/>
          </w:tcPr>
          <w:p w14:paraId="48C5FE0A" w14:textId="4F681AB7" w:rsidR="00BC3755" w:rsidRPr="00615794" w:rsidRDefault="00BC3755" w:rsidP="0D74A59C">
            <w:pPr>
              <w:pStyle w:val="Broodtekst"/>
              <w:rPr>
                <w:b/>
                <w:bCs/>
                <w:highlight w:val="lightGray"/>
              </w:rPr>
            </w:pPr>
            <w:r w:rsidRPr="0D74A59C">
              <w:rPr>
                <w:b/>
                <w:bCs/>
              </w:rPr>
              <w:t>€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172B0505" w14:textId="77777777" w:rsidR="00697600" w:rsidRPr="00615794" w:rsidRDefault="00697600" w:rsidP="00F33C81">
      <w:pPr>
        <w:pStyle w:val="Broodtekst"/>
      </w:pPr>
    </w:p>
    <w:p w14:paraId="7D55C928" w14:textId="12A7494B" w:rsidR="00F33C81" w:rsidRPr="00615794" w:rsidRDefault="0D74A59C" w:rsidP="0D74A59C">
      <w:pPr>
        <w:pStyle w:val="Broodtekst"/>
        <w:rPr>
          <w:b/>
          <w:bCs/>
        </w:rPr>
      </w:pPr>
      <w:r w:rsidRPr="00D72373">
        <w:rPr>
          <w:b/>
          <w:bCs/>
        </w:rPr>
        <w:t>Legenda:</w:t>
      </w:r>
    </w:p>
    <w:p w14:paraId="1FC05479" w14:textId="1D94FDBB" w:rsidR="005C5ABB" w:rsidRDefault="00141396" w:rsidP="00F33C81">
      <w:pPr>
        <w:pStyle w:val="Broodtekst"/>
      </w:pPr>
      <w:r w:rsidRPr="00141396">
        <w:rPr>
          <w:color w:val="21729A" w:themeColor="accent4" w:themeShade="80"/>
        </w:rPr>
        <w:t>Blauw</w:t>
      </w:r>
      <w:r w:rsidR="0D74A59C">
        <w:t xml:space="preserve"> = </w:t>
      </w:r>
      <w:r w:rsidR="00417323">
        <w:t xml:space="preserve">Bedrag per </w:t>
      </w:r>
      <w:r w:rsidR="00AB4DE7">
        <w:t>vaartuig</w:t>
      </w:r>
      <w:r w:rsidR="00417323">
        <w:t xml:space="preserve"> op basis van aparte bijlage </w:t>
      </w:r>
      <w:proofErr w:type="spellStart"/>
      <w:r w:rsidR="00417323">
        <w:t>surveys</w:t>
      </w:r>
      <w:proofErr w:type="spellEnd"/>
    </w:p>
    <w:p w14:paraId="02B4ED86" w14:textId="569E46AF" w:rsidR="00343803" w:rsidRDefault="00343803" w:rsidP="00F33C81">
      <w:pPr>
        <w:pStyle w:val="Broodtekst"/>
      </w:pPr>
      <w:r w:rsidRPr="00343803">
        <w:rPr>
          <w:color w:val="FFC000"/>
        </w:rPr>
        <w:t>Oranje</w:t>
      </w:r>
      <w:r>
        <w:t xml:space="preserve"> = </w:t>
      </w:r>
      <w:r w:rsidR="00417323">
        <w:t>Bedrag stelpost</w:t>
      </w:r>
      <w:r w:rsidR="0005125E">
        <w:t xml:space="preserve"> (aantal uren niet aanpassen)</w:t>
      </w:r>
    </w:p>
    <w:p w14:paraId="28D6C55B" w14:textId="60907923" w:rsidR="00417323" w:rsidRPr="00615794" w:rsidRDefault="00417323" w:rsidP="00F33C81">
      <w:pPr>
        <w:pStyle w:val="Broodtekst"/>
      </w:pPr>
      <w:r w:rsidRPr="00417323">
        <w:rPr>
          <w:color w:val="002060"/>
        </w:rPr>
        <w:t>Donkerblauw</w:t>
      </w:r>
      <w:r>
        <w:t xml:space="preserve"> = </w:t>
      </w:r>
      <w:r w:rsidR="0005125E">
        <w:t>V</w:t>
      </w:r>
      <w:r>
        <w:t>ast bedrag stelpost (</w:t>
      </w:r>
      <w:r w:rsidR="00AB4DE7">
        <w:t xml:space="preserve">bedrag </w:t>
      </w:r>
      <w:r>
        <w:t>niet aanpassen)</w:t>
      </w:r>
    </w:p>
    <w:p w14:paraId="4771EA67" w14:textId="6B92491A" w:rsidR="005C5ABB" w:rsidRPr="00D72373" w:rsidRDefault="0D74A59C" w:rsidP="00F33C81">
      <w:pPr>
        <w:pStyle w:val="Broodtekst"/>
      </w:pPr>
      <w:r w:rsidRPr="00D72373">
        <w:rPr>
          <w:color w:val="2A6509" w:themeColor="accent5" w:themeShade="BF"/>
        </w:rPr>
        <w:t>Groen</w:t>
      </w:r>
      <w:r w:rsidRPr="00D72373">
        <w:t xml:space="preserve"> = </w:t>
      </w:r>
      <w:r w:rsidR="00343803">
        <w:t xml:space="preserve">Totaalbedrag </w:t>
      </w:r>
      <w:r w:rsidRPr="00D72373">
        <w:t>Inschrijfprijs (</w:t>
      </w:r>
      <w:r w:rsidR="00417323">
        <w:t>bedrag alle vaartuigen</w:t>
      </w:r>
      <w:r w:rsidRPr="00D72373">
        <w:t xml:space="preserve"> + </w:t>
      </w:r>
      <w:r w:rsidR="00417323">
        <w:t>stelposten</w:t>
      </w:r>
      <w:r w:rsidRPr="00D72373">
        <w:t xml:space="preserve">) </w:t>
      </w:r>
    </w:p>
    <w:p w14:paraId="7557F5D4" w14:textId="77777777" w:rsidR="00550D76" w:rsidRDefault="00550D76" w:rsidP="0D74A59C">
      <w:pPr>
        <w:pStyle w:val="Broodtekst"/>
        <w:rPr>
          <w:b/>
          <w:bCs/>
          <w:sz w:val="24"/>
          <w:szCs w:val="24"/>
        </w:rPr>
      </w:pPr>
    </w:p>
    <w:p w14:paraId="1E7EE37E" w14:textId="77777777" w:rsidR="00E06B07" w:rsidRDefault="00E06B07" w:rsidP="0D74A59C">
      <w:pPr>
        <w:pStyle w:val="Broodtekst"/>
        <w:rPr>
          <w:b/>
          <w:bCs/>
          <w:sz w:val="24"/>
          <w:szCs w:val="24"/>
        </w:rPr>
      </w:pPr>
    </w:p>
    <w:p w14:paraId="63140BEE" w14:textId="098DC302" w:rsidR="00CB7214" w:rsidRDefault="0D74A59C" w:rsidP="0D74A59C">
      <w:pPr>
        <w:pStyle w:val="Broodtekst"/>
        <w:rPr>
          <w:b/>
          <w:bCs/>
          <w:sz w:val="24"/>
          <w:szCs w:val="24"/>
        </w:rPr>
      </w:pPr>
      <w:r w:rsidRPr="0D74A59C">
        <w:rPr>
          <w:b/>
          <w:bCs/>
          <w:sz w:val="24"/>
          <w:szCs w:val="24"/>
        </w:rPr>
        <w:lastRenderedPageBreak/>
        <w:t>Perceel 2, Zeevaart</w:t>
      </w:r>
    </w:p>
    <w:p w14:paraId="131A997B" w14:textId="77777777" w:rsidR="00CB7214" w:rsidRDefault="00CB7214" w:rsidP="00CB7214">
      <w:pPr>
        <w:pStyle w:val="Broodtekst"/>
        <w:rPr>
          <w:b/>
          <w:bCs/>
          <w:sz w:val="24"/>
          <w:szCs w:val="24"/>
        </w:rPr>
      </w:pPr>
    </w:p>
    <w:p w14:paraId="26699BD2" w14:textId="77777777" w:rsidR="00CB7214" w:rsidRDefault="0D74A59C" w:rsidP="00CB7214">
      <w:pPr>
        <w:pStyle w:val="Broodtekst"/>
      </w:pPr>
      <w:r>
        <w:t xml:space="preserve">Onder perceel 2 Zeevaart vallen de volgende vaartuigen: </w:t>
      </w:r>
    </w:p>
    <w:p w14:paraId="2A53DA3C" w14:textId="17E65098" w:rsidR="00CB7214" w:rsidRPr="008D2225" w:rsidRDefault="0D74A59C" w:rsidP="0D74A59C">
      <w:pPr>
        <w:pStyle w:val="Broodtekst"/>
        <w:rPr>
          <w:b/>
          <w:bCs/>
          <w:i/>
          <w:iCs/>
        </w:rPr>
      </w:pPr>
      <w:r w:rsidRPr="0D74A59C">
        <w:rPr>
          <w:b/>
          <w:bCs/>
          <w:i/>
          <w:iCs/>
        </w:rPr>
        <w:t>RWS 74, RWS 76, RWS 78, RWS 79, Roompot, Merwestroom, Scheldestroom, Wadde</w:t>
      </w:r>
      <w:r w:rsidR="00343803">
        <w:rPr>
          <w:b/>
          <w:bCs/>
          <w:i/>
          <w:iCs/>
        </w:rPr>
        <w:t>n</w:t>
      </w:r>
      <w:r w:rsidRPr="0D74A59C">
        <w:rPr>
          <w:b/>
          <w:bCs/>
          <w:i/>
          <w:iCs/>
        </w:rPr>
        <w:t>stroom en de Lepelaar</w:t>
      </w:r>
    </w:p>
    <w:p w14:paraId="4F22352A" w14:textId="77777777" w:rsidR="00CB7214" w:rsidRPr="00CB7214" w:rsidRDefault="00CB7214" w:rsidP="00CB7214">
      <w:pPr>
        <w:pStyle w:val="Broodtekst"/>
      </w:pPr>
    </w:p>
    <w:p w14:paraId="5E8EA206" w14:textId="66299A05" w:rsidR="00343803" w:rsidRDefault="00AB4DE7" w:rsidP="00343803">
      <w:pPr>
        <w:pStyle w:val="Broodtekst"/>
      </w:pPr>
      <w:r>
        <w:t xml:space="preserve">Gevraagd wordt om in onderstaande tabel een totaalbedrag aan </w:t>
      </w:r>
      <w:proofErr w:type="spellStart"/>
      <w:r>
        <w:t>surveys</w:t>
      </w:r>
      <w:proofErr w:type="spellEnd"/>
      <w:r>
        <w:t xml:space="preserve"> per vaartuig (blauwe vak), totaal bedrag aan </w:t>
      </w:r>
      <w:proofErr w:type="spellStart"/>
      <w:r>
        <w:t>occasional</w:t>
      </w:r>
      <w:proofErr w:type="spellEnd"/>
      <w:r>
        <w:t xml:space="preserve"> </w:t>
      </w:r>
      <w:proofErr w:type="spellStart"/>
      <w:r>
        <w:t>surveys</w:t>
      </w:r>
      <w:proofErr w:type="spellEnd"/>
      <w:r>
        <w:t xml:space="preserve"> op basis van het aangegeven uren (oranje vak) en het totaalbedrag (groene vak) in te vullen. </w:t>
      </w:r>
      <w:r w:rsidRPr="00D72373">
        <w:t xml:space="preserve">Het bedrag in het groene vak </w:t>
      </w:r>
      <w:r>
        <w:t xml:space="preserve">omvat het totale bedrag van alle </w:t>
      </w:r>
      <w:proofErr w:type="spellStart"/>
      <w:r>
        <w:t>surveys</w:t>
      </w:r>
      <w:proofErr w:type="spellEnd"/>
      <w:r>
        <w:t xml:space="preserve"> bij elkaar opgeteld samen met de stelposten. </w:t>
      </w:r>
      <w:r w:rsidR="00343803">
        <w:t>Het totale bedrag is daarmee uw inschrijfprijs (groene vak) en dus de prijs waarmee u meedingt voor de opdracht. De opdracht wordt gegund op basis van de laagste prijs inschrijving.</w:t>
      </w:r>
    </w:p>
    <w:p w14:paraId="2413E46E" w14:textId="20EAB2E6" w:rsidR="00D72373" w:rsidRDefault="00D72373" w:rsidP="00CB7214">
      <w:pPr>
        <w:pStyle w:val="Broodtekst"/>
      </w:pPr>
    </w:p>
    <w:p w14:paraId="37346BFE" w14:textId="73B0753B" w:rsidR="00D72373" w:rsidRPr="00D72373" w:rsidRDefault="00D72373" w:rsidP="00D72373">
      <w:pPr>
        <w:pStyle w:val="Broodtekst"/>
        <w:rPr>
          <w:b/>
          <w:bCs/>
          <w:u w:val="single"/>
        </w:rPr>
      </w:pPr>
      <w:r>
        <w:t xml:space="preserve">U mag gedurende de overeenkomst </w:t>
      </w:r>
      <w:proofErr w:type="gramStart"/>
      <w:r>
        <w:t>conform</w:t>
      </w:r>
      <w:proofErr w:type="gramEnd"/>
      <w:r>
        <w:t xml:space="preserve"> paragraaf 3.4 van bijlage </w:t>
      </w:r>
      <w:r w:rsidRPr="00D72373">
        <w:rPr>
          <w:i/>
          <w:iCs/>
        </w:rPr>
        <w:t xml:space="preserve">‘31215562 - DVO Zeevaart (Dienstverleningsovereenkomst-arvodi-2025)’ </w:t>
      </w:r>
      <w:r>
        <w:t xml:space="preserve">een </w:t>
      </w:r>
      <w:r w:rsidR="004B296D">
        <w:t>indexatie</w:t>
      </w:r>
      <w:r>
        <w:t xml:space="preserve"> uitvoeren. </w:t>
      </w:r>
      <w:r w:rsidRPr="00D72373">
        <w:rPr>
          <w:b/>
          <w:bCs/>
          <w:u w:val="single"/>
        </w:rPr>
        <w:t xml:space="preserve">U dient dit achterwege te houden in uw inschrijfprijs.  </w:t>
      </w:r>
    </w:p>
    <w:p w14:paraId="10F9B033" w14:textId="77777777" w:rsidR="00CB7214" w:rsidRDefault="00CB7214" w:rsidP="00CB7214">
      <w:pPr>
        <w:pStyle w:val="Broodtekst"/>
      </w:pPr>
      <w:r w:rsidRPr="00D72373">
        <w:tab/>
      </w:r>
      <w:r w:rsidRPr="00D72373">
        <w:tab/>
      </w:r>
      <w:r w:rsidRPr="00D72373">
        <w:tab/>
      </w:r>
      <w:r w:rsidRPr="00D72373">
        <w:tab/>
      </w:r>
      <w:r w:rsidRPr="00D72373">
        <w:tab/>
      </w:r>
      <w:r w:rsidRPr="00D72373">
        <w:tab/>
      </w:r>
    </w:p>
    <w:p w14:paraId="4C2A9CEA" w14:textId="77777777" w:rsidR="00343803" w:rsidRPr="00D72373" w:rsidRDefault="00343803" w:rsidP="00CB7214">
      <w:pPr>
        <w:pStyle w:val="Broodtekst"/>
      </w:pPr>
    </w:p>
    <w:tbl>
      <w:tblPr>
        <w:tblStyle w:val="Tabelraster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843"/>
        <w:gridCol w:w="1701"/>
        <w:gridCol w:w="1275"/>
        <w:gridCol w:w="1560"/>
      </w:tblGrid>
      <w:tr w:rsidR="000F5E5C" w:rsidRPr="00615794" w14:paraId="712ADD74" w14:textId="77777777" w:rsidTr="000512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2552" w:type="dxa"/>
            <w:gridSpan w:val="2"/>
            <w:shd w:val="clear" w:color="auto" w:fill="D9D9D9" w:themeFill="background1" w:themeFillShade="D9"/>
          </w:tcPr>
          <w:p w14:paraId="4650E0BC" w14:textId="6F6D3394" w:rsidR="000F5E5C" w:rsidRPr="0D74A59C" w:rsidRDefault="000F5E5C" w:rsidP="0005125E">
            <w:pPr>
              <w:pStyle w:val="Broodtekst"/>
              <w:rPr>
                <w:highlight w:val="lightGray"/>
              </w:rPr>
            </w:pPr>
            <w:r>
              <w:rPr>
                <w:highlight w:val="lightGray"/>
              </w:rPr>
              <w:t>Vaartuigen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52DD57C" w14:textId="53F178B7" w:rsidR="000F5E5C" w:rsidRPr="00615794" w:rsidRDefault="000F5E5C" w:rsidP="0005125E">
            <w:pPr>
              <w:pStyle w:val="Broodtekst"/>
              <w:rPr>
                <w:highlight w:val="lightGray"/>
              </w:rPr>
            </w:pPr>
            <w:r>
              <w:rPr>
                <w:highlight w:val="lightGray"/>
              </w:rPr>
              <w:t xml:space="preserve">Type </w:t>
            </w:r>
            <w:proofErr w:type="spellStart"/>
            <w:r>
              <w:rPr>
                <w:highlight w:val="lightGray"/>
              </w:rPr>
              <w:t>s</w:t>
            </w:r>
            <w:r w:rsidRPr="0D74A59C">
              <w:rPr>
                <w:highlight w:val="lightGray"/>
              </w:rPr>
              <w:t>urvey</w:t>
            </w:r>
            <w:r>
              <w:rPr>
                <w:highlight w:val="lightGray"/>
              </w:rPr>
              <w:t>s</w:t>
            </w:r>
            <w:proofErr w:type="spellEnd"/>
            <w:r>
              <w:rPr>
                <w:highlight w:val="lightGray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0E43BC5" w14:textId="4A72CDE5" w:rsidR="000F5E5C" w:rsidRDefault="0005125E" w:rsidP="0005125E">
            <w:pPr>
              <w:pStyle w:val="Broodtekst"/>
            </w:pPr>
            <w:r>
              <w:rPr>
                <w:highlight w:val="lightGray"/>
              </w:rPr>
              <w:t xml:space="preserve">Aantal </w:t>
            </w:r>
            <w:proofErr w:type="spellStart"/>
            <w:r>
              <w:rPr>
                <w:highlight w:val="lightGray"/>
              </w:rPr>
              <w:t>surveys</w:t>
            </w:r>
            <w:proofErr w:type="spellEnd"/>
            <w:r>
              <w:rPr>
                <w:highlight w:val="lightGray"/>
              </w:rPr>
              <w:t xml:space="preserve"> gehele levensduur per vaartuig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DB0A9C1" w14:textId="77777777" w:rsidR="0005125E" w:rsidRDefault="0005125E" w:rsidP="0005125E">
            <w:pPr>
              <w:pStyle w:val="Broodtekst"/>
              <w:rPr>
                <w:b w:val="0"/>
              </w:rPr>
            </w:pPr>
            <w:r>
              <w:t xml:space="preserve">Totaalbedrag aan </w:t>
            </w:r>
            <w:proofErr w:type="spellStart"/>
            <w:r>
              <w:t>surveys</w:t>
            </w:r>
            <w:proofErr w:type="spellEnd"/>
            <w:r>
              <w:t xml:space="preserve"> gehele levensduur per vaartuig</w:t>
            </w:r>
          </w:p>
          <w:p w14:paraId="3D1B06BB" w14:textId="25529F29" w:rsidR="000F5E5C" w:rsidRPr="00615794" w:rsidRDefault="000F5E5C" w:rsidP="0005125E">
            <w:pPr>
              <w:pStyle w:val="Broodtekst"/>
              <w:rPr>
                <w:szCs w:val="14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50DE09CD" w14:textId="70916320" w:rsidR="000F5E5C" w:rsidRPr="00615794" w:rsidRDefault="0005125E" w:rsidP="0005125E">
            <w:pPr>
              <w:pStyle w:val="Broodtekst"/>
              <w:rPr>
                <w:szCs w:val="14"/>
              </w:rPr>
            </w:pPr>
            <w:r>
              <w:t xml:space="preserve">Inschrijfprijs (totaalbedrag alle vaartuigen + stelposten) </w:t>
            </w:r>
            <w:r>
              <w:rPr>
                <w:highlight w:val="lightGray"/>
              </w:rPr>
              <w:t>(exclusief inflatiecorrectie)</w:t>
            </w:r>
          </w:p>
        </w:tc>
      </w:tr>
      <w:tr w:rsidR="000F5E5C" w:rsidRPr="00615794" w14:paraId="5DEAEABC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147E9F22" w14:textId="4D9C69D2" w:rsidR="000F5E5C" w:rsidRPr="00C92C6B" w:rsidRDefault="000F5E5C" w:rsidP="0005125E">
            <w:pPr>
              <w:pStyle w:val="Broodtekst"/>
              <w:rPr>
                <w:b/>
                <w:highlight w:val="lightGray"/>
              </w:rPr>
            </w:pPr>
            <w:r w:rsidRPr="00C92C6B">
              <w:rPr>
                <w:b/>
                <w:highlight w:val="lightGray"/>
              </w:rPr>
              <w:t xml:space="preserve">Conventie </w:t>
            </w:r>
          </w:p>
        </w:tc>
        <w:tc>
          <w:tcPr>
            <w:tcW w:w="1418" w:type="dxa"/>
            <w:shd w:val="clear" w:color="auto" w:fill="808080" w:themeFill="background1" w:themeFillShade="80"/>
          </w:tcPr>
          <w:p w14:paraId="780F28F4" w14:textId="22C939D3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58AB95B8" w14:textId="139C8E63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</w:tcPr>
          <w:p w14:paraId="6A7E571D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275" w:type="dxa"/>
            <w:shd w:val="clear" w:color="auto" w:fill="808080" w:themeFill="background1" w:themeFillShade="80"/>
          </w:tcPr>
          <w:p w14:paraId="71457865" w14:textId="3ED0C766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560" w:type="dxa"/>
            <w:shd w:val="clear" w:color="auto" w:fill="808080" w:themeFill="background1" w:themeFillShade="80"/>
          </w:tcPr>
          <w:p w14:paraId="11289BBA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7F10C777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183C2908" w14:textId="180DEFB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DC79502" w14:textId="5CF2587C" w:rsidR="000F5E5C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Waddenstroom</w:t>
            </w:r>
          </w:p>
          <w:p w14:paraId="31079294" w14:textId="3127DA46" w:rsidR="00343803" w:rsidRPr="0D74A59C" w:rsidRDefault="00343803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56FEDF9D" w14:textId="339CC649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 xml:space="preserve">Zie tabel </w:t>
            </w:r>
            <w:r w:rsidR="0005125E">
              <w:rPr>
                <w:b/>
                <w:bCs/>
                <w:highlight w:val="lightGray"/>
              </w:rPr>
              <w:t>Waddenstroom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7E3697B" w14:textId="071BA406" w:rsidR="000F5E5C" w:rsidRDefault="00EB6751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Zie tabel</w:t>
            </w:r>
            <w:r w:rsidR="00EC1BE5">
              <w:rPr>
                <w:b/>
                <w:bCs/>
                <w:szCs w:val="14"/>
              </w:rPr>
              <w:t xml:space="preserve"> </w:t>
            </w:r>
            <w:r w:rsidR="0005125E">
              <w:rPr>
                <w:b/>
                <w:bCs/>
              </w:rPr>
              <w:t>Waddenstroom</w:t>
            </w:r>
          </w:p>
        </w:tc>
        <w:tc>
          <w:tcPr>
            <w:tcW w:w="1275" w:type="dxa"/>
            <w:shd w:val="clear" w:color="auto" w:fill="00B0F0"/>
          </w:tcPr>
          <w:p w14:paraId="4C4E5B43" w14:textId="2B27F72D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€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50FED55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7B57C307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41C12E85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8EEE5E1" w14:textId="2B9D0C84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Scheldestroom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B227BC2" w14:textId="58A88215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 xml:space="preserve">Zie tabel </w:t>
            </w:r>
            <w:r w:rsidR="0005125E">
              <w:rPr>
                <w:b/>
                <w:bCs/>
                <w:highlight w:val="lightGray"/>
              </w:rPr>
              <w:t>Scheldestroom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59336E8" w14:textId="4D95E35A" w:rsidR="000F5E5C" w:rsidRDefault="00EC1BE5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Zie tabel </w:t>
            </w:r>
            <w:r w:rsidR="0005125E">
              <w:rPr>
                <w:b/>
                <w:bCs/>
              </w:rPr>
              <w:t>Scheldestroom</w:t>
            </w:r>
          </w:p>
        </w:tc>
        <w:tc>
          <w:tcPr>
            <w:tcW w:w="1275" w:type="dxa"/>
            <w:shd w:val="clear" w:color="auto" w:fill="00B0F0"/>
          </w:tcPr>
          <w:p w14:paraId="11D6EBE5" w14:textId="05BEA94A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€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D24798B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409F7285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70E1D55B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190D651" w14:textId="396564C2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Merwestroom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2C300F7" w14:textId="0058C540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 xml:space="preserve">Zie tabel </w:t>
            </w:r>
            <w:r w:rsidR="0005125E">
              <w:rPr>
                <w:b/>
                <w:bCs/>
                <w:highlight w:val="lightGray"/>
              </w:rPr>
              <w:t>Merwestroom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611DB23" w14:textId="486EB58B" w:rsidR="0006252A" w:rsidRDefault="00EC1BE5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Zie tabel </w:t>
            </w:r>
            <w:r w:rsidR="0005125E">
              <w:rPr>
                <w:b/>
                <w:bCs/>
              </w:rPr>
              <w:t>Merwestroom</w:t>
            </w:r>
          </w:p>
          <w:p w14:paraId="257EF0D9" w14:textId="77777777" w:rsidR="00F16D76" w:rsidRDefault="00F16D76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4DE090FF" w14:textId="77777777" w:rsidR="00F16D76" w:rsidRDefault="00F16D76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75FCD18C" w14:textId="66632C3C" w:rsidR="0006252A" w:rsidRDefault="0006252A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275" w:type="dxa"/>
            <w:shd w:val="clear" w:color="auto" w:fill="00B0F0"/>
          </w:tcPr>
          <w:p w14:paraId="63B249E0" w14:textId="2BF5A784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€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49C90A5D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582F7486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0B3AF18D" w14:textId="02DBCF2A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 xml:space="preserve">Non-conventie </w:t>
            </w:r>
          </w:p>
        </w:tc>
        <w:tc>
          <w:tcPr>
            <w:tcW w:w="1418" w:type="dxa"/>
            <w:shd w:val="clear" w:color="auto" w:fill="808080" w:themeFill="background1" w:themeFillShade="80"/>
          </w:tcPr>
          <w:p w14:paraId="17E117A0" w14:textId="77777777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6F516538" w14:textId="080B0BBA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</w:tcPr>
          <w:p w14:paraId="70C8F79B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275" w:type="dxa"/>
            <w:shd w:val="clear" w:color="auto" w:fill="808080" w:themeFill="background1" w:themeFillShade="80"/>
          </w:tcPr>
          <w:p w14:paraId="1CA69580" w14:textId="503733BF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560" w:type="dxa"/>
            <w:shd w:val="clear" w:color="auto" w:fill="808080" w:themeFill="background1" w:themeFillShade="80"/>
          </w:tcPr>
          <w:p w14:paraId="3DC20B12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1E5A17AD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4F1357DB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2A76811" w14:textId="22C4EDC9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RWS 74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41E4F04" w14:textId="51488B44" w:rsidR="000F5E5C" w:rsidRPr="003F2452" w:rsidRDefault="003F2452" w:rsidP="0005125E">
            <w:pPr>
              <w:pStyle w:val="Broodtekst"/>
              <w:rPr>
                <w:b/>
                <w:bCs/>
                <w:highlight w:val="lightGray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highlight w:val="lightGray"/>
                <w:lang w:val="fr-FR"/>
              </w:rPr>
              <w:t>RWS 74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E1A8AE6" w14:textId="6DAA1A49" w:rsidR="003F2452" w:rsidRDefault="00EC1BE5" w:rsidP="0005125E">
            <w:pPr>
              <w:pStyle w:val="Broodtekst"/>
              <w:rPr>
                <w:b/>
                <w:bCs/>
                <w:szCs w:val="14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lang w:val="fr-FR"/>
              </w:rPr>
              <w:t>RWS 74</w:t>
            </w:r>
          </w:p>
          <w:p w14:paraId="5EF07447" w14:textId="77777777" w:rsidR="003F2452" w:rsidRDefault="003F2452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1BCA7E82" w14:textId="05A4EA58" w:rsidR="003F2452" w:rsidRPr="00615794" w:rsidRDefault="003F2452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275" w:type="dxa"/>
            <w:shd w:val="clear" w:color="auto" w:fill="00B0F0"/>
          </w:tcPr>
          <w:p w14:paraId="4B1E52E9" w14:textId="1F4D0F73" w:rsidR="000F5E5C" w:rsidRPr="00615794" w:rsidRDefault="003F2452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€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55F9167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58CFC50D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7A425317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11B0A9A" w14:textId="7E957F75" w:rsidR="000F5E5C" w:rsidRPr="0D74A59C" w:rsidRDefault="003F2452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RWS 76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D7A9CEE" w14:textId="2A4B7F7B" w:rsidR="000F5E5C" w:rsidRPr="003F2452" w:rsidRDefault="003F2452" w:rsidP="0005125E">
            <w:pPr>
              <w:pStyle w:val="Broodtekst"/>
              <w:rPr>
                <w:b/>
                <w:bCs/>
                <w:highlight w:val="lightGray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highlight w:val="lightGray"/>
                <w:lang w:val="fr-FR"/>
              </w:rPr>
              <w:t>RWS 76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B74AE83" w14:textId="58C15554" w:rsidR="000F5E5C" w:rsidRPr="00EC1BE5" w:rsidRDefault="00EC1BE5" w:rsidP="0005125E">
            <w:pPr>
              <w:pStyle w:val="Broodtekst"/>
              <w:rPr>
                <w:b/>
                <w:bCs/>
                <w:szCs w:val="14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lang w:val="fr-FR"/>
              </w:rPr>
              <w:t>RWS 76</w:t>
            </w:r>
          </w:p>
        </w:tc>
        <w:tc>
          <w:tcPr>
            <w:tcW w:w="1275" w:type="dxa"/>
            <w:shd w:val="clear" w:color="auto" w:fill="00B0F0"/>
          </w:tcPr>
          <w:p w14:paraId="4AD10C84" w14:textId="2E1B7DAD" w:rsidR="000F5E5C" w:rsidRPr="00615794" w:rsidRDefault="003F2452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€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0DA111F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17451AD1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7442561A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268E85A" w14:textId="72A26D6A" w:rsidR="000F5E5C" w:rsidRPr="0D74A59C" w:rsidRDefault="003F2452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RWS 78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FEE23CC" w14:textId="3C62DC31" w:rsidR="000F5E5C" w:rsidRPr="003F2452" w:rsidRDefault="003F2452" w:rsidP="0005125E">
            <w:pPr>
              <w:pStyle w:val="Broodtekst"/>
              <w:rPr>
                <w:b/>
                <w:bCs/>
                <w:highlight w:val="lightGray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highlight w:val="lightGray"/>
                <w:lang w:val="fr-FR"/>
              </w:rPr>
              <w:t>RWS 78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1C159B8" w14:textId="0F027A61" w:rsidR="000F5E5C" w:rsidRPr="00EC1BE5" w:rsidRDefault="00EC1BE5" w:rsidP="0005125E">
            <w:pPr>
              <w:pStyle w:val="Broodtekst"/>
              <w:rPr>
                <w:b/>
                <w:bCs/>
                <w:szCs w:val="14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lang w:val="fr-FR"/>
              </w:rPr>
              <w:t>RWS 78</w:t>
            </w:r>
          </w:p>
        </w:tc>
        <w:tc>
          <w:tcPr>
            <w:tcW w:w="1275" w:type="dxa"/>
            <w:shd w:val="clear" w:color="auto" w:fill="00B0F0"/>
          </w:tcPr>
          <w:p w14:paraId="705EA823" w14:textId="2AC24AAA" w:rsidR="000F5E5C" w:rsidRPr="00615794" w:rsidRDefault="003F2452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€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A65323C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574E36C5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0987627B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F787FE3" w14:textId="7E9535D6" w:rsidR="000F5E5C" w:rsidRPr="00615794" w:rsidRDefault="003F2452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RWS 79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9D9C839" w14:textId="78FFF0C2" w:rsidR="000F5E5C" w:rsidRPr="003F2452" w:rsidRDefault="003F2452" w:rsidP="0005125E">
            <w:pPr>
              <w:pStyle w:val="Broodtekst"/>
              <w:rPr>
                <w:b/>
                <w:bCs/>
                <w:highlight w:val="lightGray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highlight w:val="lightGray"/>
                <w:lang w:val="fr-FR"/>
              </w:rPr>
              <w:t>RWS 79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22AC743" w14:textId="54103304" w:rsidR="000F5E5C" w:rsidRPr="00EC1BE5" w:rsidRDefault="00EC1BE5" w:rsidP="0005125E">
            <w:pPr>
              <w:pStyle w:val="Broodtekst"/>
              <w:rPr>
                <w:b/>
                <w:bCs/>
                <w:szCs w:val="14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r w:rsidR="0005125E">
              <w:rPr>
                <w:b/>
                <w:bCs/>
                <w:lang w:val="fr-FR"/>
              </w:rPr>
              <w:t>RWS 79</w:t>
            </w:r>
          </w:p>
        </w:tc>
        <w:tc>
          <w:tcPr>
            <w:tcW w:w="1275" w:type="dxa"/>
            <w:shd w:val="clear" w:color="auto" w:fill="00B0F0"/>
          </w:tcPr>
          <w:p w14:paraId="5737610C" w14:textId="729A06EE" w:rsidR="000F5E5C" w:rsidRPr="00615794" w:rsidRDefault="003F2452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 xml:space="preserve">€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292DDA8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2E86E808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51F75FFB" w14:textId="19ADDE75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C74E469" w14:textId="3B8DD7D2" w:rsidR="000F5E5C" w:rsidRPr="00615794" w:rsidRDefault="003F2452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Roompot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A2A1347" w14:textId="289BEC5E" w:rsidR="000F5E5C" w:rsidRPr="003F2452" w:rsidRDefault="003F2452" w:rsidP="0005125E">
            <w:pPr>
              <w:pStyle w:val="Broodtekst"/>
              <w:rPr>
                <w:b/>
                <w:bCs/>
                <w:highlight w:val="lightGray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="0005125E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="0005125E">
              <w:rPr>
                <w:b/>
                <w:bCs/>
                <w:highlight w:val="lightGray"/>
                <w:lang w:val="fr-FR"/>
              </w:rPr>
              <w:t>Roompot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2B5BF014" w14:textId="775FFCFB" w:rsidR="0006252A" w:rsidRDefault="00EC1BE5" w:rsidP="0005125E">
            <w:pPr>
              <w:pStyle w:val="Broodtekst"/>
              <w:rPr>
                <w:b/>
                <w:bCs/>
                <w:szCs w:val="14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="0005125E">
              <w:rPr>
                <w:b/>
                <w:bCs/>
                <w:lang w:val="fr-FR"/>
              </w:rPr>
              <w:t>Roompot</w:t>
            </w:r>
            <w:proofErr w:type="spellEnd"/>
          </w:p>
          <w:p w14:paraId="4196CE74" w14:textId="77777777" w:rsidR="0006252A" w:rsidRDefault="0006252A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769F07A6" w14:textId="77777777" w:rsidR="0006252A" w:rsidRDefault="0006252A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6AF23660" w14:textId="77777777" w:rsidR="00F16D76" w:rsidRDefault="00F16D76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1B63B7E8" w14:textId="6A8C7719" w:rsidR="0006252A" w:rsidRPr="00615794" w:rsidRDefault="0006252A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275" w:type="dxa"/>
            <w:shd w:val="clear" w:color="auto" w:fill="00B0F0"/>
          </w:tcPr>
          <w:p w14:paraId="56BB620C" w14:textId="54F612D3" w:rsidR="000F5E5C" w:rsidRPr="00615794" w:rsidRDefault="003F2452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€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DAD5AF2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360EBEA5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0DEBF808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481DFBC" w14:textId="23CCE506" w:rsidR="000F5E5C" w:rsidRPr="00615794" w:rsidRDefault="003F2452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Lepelaar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0970DAB" w14:textId="6D0E6616" w:rsidR="000F5E5C" w:rsidRPr="003F2452" w:rsidRDefault="003F2452" w:rsidP="0005125E">
            <w:pPr>
              <w:pStyle w:val="Broodtekst"/>
              <w:rPr>
                <w:b/>
                <w:bCs/>
                <w:highlight w:val="lightGray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="0005125E">
              <w:rPr>
                <w:b/>
                <w:bCs/>
                <w:highlight w:val="lightGray"/>
                <w:lang w:val="fr-FR"/>
              </w:rPr>
              <w:t>Lepelaar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12299807" w14:textId="0BAC78AA" w:rsidR="000F5E5C" w:rsidRPr="00EC1BE5" w:rsidRDefault="00EC1BE5" w:rsidP="0005125E">
            <w:pPr>
              <w:pStyle w:val="Broodtekst"/>
              <w:rPr>
                <w:b/>
                <w:bCs/>
                <w:szCs w:val="14"/>
                <w:lang w:val="fr-FR"/>
              </w:rPr>
            </w:pP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Zie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Pr="003F2452">
              <w:rPr>
                <w:b/>
                <w:bCs/>
                <w:highlight w:val="lightGray"/>
                <w:lang w:val="fr-FR"/>
              </w:rPr>
              <w:t>tabel</w:t>
            </w:r>
            <w:proofErr w:type="spellEnd"/>
            <w:r w:rsidRPr="003F2452">
              <w:rPr>
                <w:b/>
                <w:bCs/>
                <w:highlight w:val="lightGray"/>
                <w:lang w:val="fr-FR"/>
              </w:rPr>
              <w:t xml:space="preserve"> </w:t>
            </w:r>
            <w:proofErr w:type="spellStart"/>
            <w:r w:rsidR="0005125E">
              <w:rPr>
                <w:b/>
                <w:bCs/>
                <w:lang w:val="fr-FR"/>
              </w:rPr>
              <w:t>Lepelaar</w:t>
            </w:r>
            <w:proofErr w:type="spellEnd"/>
            <w:r w:rsidR="0005125E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1275" w:type="dxa"/>
            <w:shd w:val="clear" w:color="auto" w:fill="00B0F0"/>
          </w:tcPr>
          <w:p w14:paraId="39EE90EA" w14:textId="77777777" w:rsidR="000F5E5C" w:rsidRDefault="003F2452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€</w:t>
            </w:r>
          </w:p>
          <w:p w14:paraId="217270BA" w14:textId="77777777" w:rsidR="00E06B07" w:rsidRDefault="00E06B07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506F7AC7" w14:textId="77777777" w:rsidR="00E06B07" w:rsidRDefault="00E06B07" w:rsidP="0005125E">
            <w:pPr>
              <w:pStyle w:val="Broodtekst"/>
              <w:rPr>
                <w:b/>
                <w:bCs/>
                <w:szCs w:val="14"/>
              </w:rPr>
            </w:pPr>
          </w:p>
          <w:p w14:paraId="2372ACE1" w14:textId="631589CD" w:rsidR="00E06B07" w:rsidRPr="00615794" w:rsidRDefault="00E06B07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015F09FC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491DD546" w14:textId="77777777" w:rsidTr="0005125E">
        <w:trPr>
          <w:trHeight w:val="242"/>
        </w:trPr>
        <w:tc>
          <w:tcPr>
            <w:tcW w:w="1134" w:type="dxa"/>
            <w:shd w:val="clear" w:color="auto" w:fill="808080" w:themeFill="text1" w:themeFillTint="7F"/>
          </w:tcPr>
          <w:p w14:paraId="7A82EECE" w14:textId="77777777" w:rsidR="00E06B07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  <w:p w14:paraId="6A5609E5" w14:textId="77777777" w:rsidR="00E06B07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  <w:p w14:paraId="3A8D11FA" w14:textId="77777777" w:rsidR="00E06B07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  <w:p w14:paraId="3FB11B2F" w14:textId="77777777" w:rsidR="00E06B07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  <w:p w14:paraId="4DF121A9" w14:textId="77777777" w:rsidR="00E06B07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  <w:p w14:paraId="7B34FBBD" w14:textId="77777777" w:rsidR="00E06B07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  <w:p w14:paraId="0CF2EA70" w14:textId="77777777" w:rsidR="00E06B07" w:rsidRPr="00615794" w:rsidRDefault="00E06B07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808080" w:themeFill="text1" w:themeFillTint="7F"/>
          </w:tcPr>
          <w:p w14:paraId="70DE3A1A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843" w:type="dxa"/>
            <w:shd w:val="clear" w:color="auto" w:fill="808080" w:themeFill="text1" w:themeFillTint="7F"/>
          </w:tcPr>
          <w:p w14:paraId="5E187CF6" w14:textId="489E02CC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</w:tcPr>
          <w:p w14:paraId="0CD5C3C4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275" w:type="dxa"/>
            <w:shd w:val="clear" w:color="auto" w:fill="808080" w:themeFill="text1" w:themeFillTint="7F"/>
          </w:tcPr>
          <w:p w14:paraId="0F117F41" w14:textId="7D38F32B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  <w:tc>
          <w:tcPr>
            <w:tcW w:w="1560" w:type="dxa"/>
            <w:shd w:val="clear" w:color="auto" w:fill="808080" w:themeFill="text1" w:themeFillTint="7F"/>
          </w:tcPr>
          <w:p w14:paraId="2D4B9EF5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71E587B2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211F0974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 w:rsidRPr="0D74A59C">
              <w:rPr>
                <w:b/>
                <w:bCs/>
                <w:highlight w:val="lightGray"/>
              </w:rPr>
              <w:t xml:space="preserve">Stelpost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C1EC73D" w14:textId="77777777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3EBA5D8A" w14:textId="7214C042" w:rsidR="000F5E5C" w:rsidRPr="00007C63" w:rsidRDefault="000F5E5C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 w:rsidRPr="0D74A59C">
              <w:rPr>
                <w:b/>
                <w:bCs/>
                <w:highlight w:val="lightGray"/>
                <w:lang w:val="en-US"/>
              </w:rPr>
              <w:t>Occasional survey</w:t>
            </w:r>
            <w:r w:rsidR="00F16D76">
              <w:rPr>
                <w:b/>
                <w:bCs/>
                <w:highlight w:val="lightGray"/>
                <w:lang w:val="en-US"/>
              </w:rPr>
              <w:t>s</w:t>
            </w:r>
          </w:p>
          <w:p w14:paraId="0EA34C08" w14:textId="77777777" w:rsidR="000F5E5C" w:rsidRPr="00CB7214" w:rsidRDefault="000F5E5C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 w:rsidRPr="0D74A59C">
              <w:rPr>
                <w:b/>
                <w:bCs/>
                <w:highlight w:val="lightGray"/>
                <w:lang w:val="en-US"/>
              </w:rPr>
              <w:t>(</w:t>
            </w:r>
            <w:proofErr w:type="spellStart"/>
            <w:r w:rsidRPr="0D74A59C">
              <w:rPr>
                <w:b/>
                <w:bCs/>
                <w:highlight w:val="lightGray"/>
                <w:lang w:val="en-US"/>
              </w:rPr>
              <w:t>Inclusief</w:t>
            </w:r>
            <w:proofErr w:type="spellEnd"/>
            <w:r w:rsidRPr="0D74A59C">
              <w:rPr>
                <w:b/>
                <w:bCs/>
                <w:highlight w:val="lightGray"/>
                <w:lang w:val="en-US"/>
              </w:rPr>
              <w:t xml:space="preserve"> reis- en </w:t>
            </w:r>
            <w:proofErr w:type="spellStart"/>
            <w:r w:rsidRPr="0D74A59C">
              <w:rPr>
                <w:b/>
                <w:bCs/>
                <w:highlight w:val="lightGray"/>
                <w:lang w:val="en-US"/>
              </w:rPr>
              <w:t>andere</w:t>
            </w:r>
            <w:proofErr w:type="spellEnd"/>
            <w:r w:rsidRPr="0D74A59C">
              <w:rPr>
                <w:b/>
                <w:bCs/>
                <w:highlight w:val="lightGray"/>
                <w:lang w:val="en-US"/>
              </w:rPr>
              <w:t xml:space="preserve"> </w:t>
            </w:r>
            <w:proofErr w:type="spellStart"/>
            <w:r w:rsidRPr="0D74A59C">
              <w:rPr>
                <w:b/>
                <w:bCs/>
                <w:highlight w:val="lightGray"/>
                <w:lang w:val="en-US"/>
              </w:rPr>
              <w:t>kosten</w:t>
            </w:r>
            <w:proofErr w:type="spellEnd"/>
            <w:r w:rsidRPr="0D74A59C">
              <w:rPr>
                <w:b/>
                <w:bCs/>
                <w:highlight w:val="lightGray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F143C09" w14:textId="1D8CFAD6" w:rsidR="000F5E5C" w:rsidRPr="00202504" w:rsidRDefault="000F5E5C" w:rsidP="0005125E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475 uur</w:t>
            </w:r>
            <w:r w:rsidR="003F2452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shd w:val="clear" w:color="auto" w:fill="FFC000"/>
          </w:tcPr>
          <w:p w14:paraId="462EAB15" w14:textId="0EF608FC" w:rsidR="000F5E5C" w:rsidRPr="00202504" w:rsidRDefault="003F2452" w:rsidP="0005125E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76612A2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EB6751" w:rsidRPr="00615794" w14:paraId="4D67DBF5" w14:textId="77777777" w:rsidTr="0005125E">
        <w:trPr>
          <w:trHeight w:val="242"/>
        </w:trPr>
        <w:tc>
          <w:tcPr>
            <w:tcW w:w="1134" w:type="dxa"/>
            <w:shd w:val="clear" w:color="auto" w:fill="D9D9D9" w:themeFill="background1" w:themeFillShade="D9"/>
          </w:tcPr>
          <w:p w14:paraId="462E6629" w14:textId="121D8026" w:rsidR="00EB6751" w:rsidRPr="0D74A59C" w:rsidRDefault="00EB6751" w:rsidP="0005125E">
            <w:pPr>
              <w:pStyle w:val="Broodtekst"/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Stelpost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D1219D8" w14:textId="77777777" w:rsidR="00EB6751" w:rsidRPr="0D74A59C" w:rsidRDefault="00EB6751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3A766356" w14:textId="4E8A7FB7" w:rsidR="00EB6751" w:rsidRPr="0D74A59C" w:rsidRDefault="00EB6751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  <w:r>
              <w:rPr>
                <w:b/>
                <w:bCs/>
                <w:highlight w:val="lightGray"/>
                <w:lang w:val="en-US"/>
              </w:rPr>
              <w:t>Meer</w:t>
            </w:r>
            <w:r w:rsidR="0005125E">
              <w:rPr>
                <w:b/>
                <w:bCs/>
                <w:highlight w:val="lightGray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highlight w:val="lightGray"/>
                <w:lang w:val="en-US"/>
              </w:rPr>
              <w:t>werk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6ACDBB6C" w14:textId="0EC44163" w:rsidR="00EB6751" w:rsidRDefault="0005125E" w:rsidP="0005125E">
            <w:pPr>
              <w:pStyle w:val="Broodtekst"/>
              <w:rPr>
                <w:b/>
                <w:bCs/>
              </w:rPr>
            </w:pPr>
            <w:r>
              <w:rPr>
                <w:b/>
                <w:bCs/>
              </w:rPr>
              <w:t>Onvoorziene omstandigheden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19C0EA0" w14:textId="2534926B" w:rsidR="00EB6751" w:rsidRDefault="00EB6751" w:rsidP="0005125E">
            <w:pPr>
              <w:pStyle w:val="Broodtekst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0070C0"/>
          </w:tcPr>
          <w:p w14:paraId="0AE9FBA7" w14:textId="5D5102CD" w:rsidR="00EB6751" w:rsidRPr="00615794" w:rsidRDefault="008620C9" w:rsidP="0005125E">
            <w:pPr>
              <w:pStyle w:val="Broodtekst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€</w:t>
            </w:r>
            <w:r w:rsidR="0005125E">
              <w:rPr>
                <w:b/>
                <w:bCs/>
                <w:szCs w:val="14"/>
              </w:rPr>
              <w:t xml:space="preserve"> 100.000</w:t>
            </w:r>
          </w:p>
        </w:tc>
      </w:tr>
      <w:tr w:rsidR="000F5E5C" w:rsidRPr="00615794" w14:paraId="7A474440" w14:textId="77777777" w:rsidTr="0005125E">
        <w:trPr>
          <w:trHeight w:val="242"/>
        </w:trPr>
        <w:tc>
          <w:tcPr>
            <w:tcW w:w="1134" w:type="dxa"/>
            <w:shd w:val="clear" w:color="auto" w:fill="808080" w:themeFill="background1" w:themeFillShade="80"/>
          </w:tcPr>
          <w:p w14:paraId="05D084E2" w14:textId="77777777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418" w:type="dxa"/>
            <w:shd w:val="clear" w:color="auto" w:fill="808080" w:themeFill="background1" w:themeFillShade="80"/>
          </w:tcPr>
          <w:p w14:paraId="2B867E16" w14:textId="77777777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14:paraId="619FDD5E" w14:textId="77777777" w:rsidR="000F5E5C" w:rsidRPr="0D74A59C" w:rsidRDefault="000F5E5C" w:rsidP="0005125E">
            <w:pPr>
              <w:pStyle w:val="Broodtekst"/>
              <w:rPr>
                <w:b/>
                <w:bCs/>
                <w:highlight w:val="lightGray"/>
                <w:lang w:val="en-US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</w:tcPr>
          <w:p w14:paraId="624453A0" w14:textId="77777777" w:rsidR="000F5E5C" w:rsidRPr="0D74A59C" w:rsidRDefault="000F5E5C" w:rsidP="0005125E">
            <w:pPr>
              <w:pStyle w:val="Broodtekst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808080" w:themeFill="background1" w:themeFillShade="80"/>
          </w:tcPr>
          <w:p w14:paraId="0E91C7A1" w14:textId="0DCF3C2D" w:rsidR="000F5E5C" w:rsidRPr="0D74A59C" w:rsidRDefault="000F5E5C" w:rsidP="0005125E">
            <w:pPr>
              <w:pStyle w:val="Broodtekst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808080" w:themeFill="background1" w:themeFillShade="80"/>
          </w:tcPr>
          <w:p w14:paraId="09A42C61" w14:textId="77777777" w:rsidR="000F5E5C" w:rsidRPr="00615794" w:rsidRDefault="000F5E5C" w:rsidP="0005125E">
            <w:pPr>
              <w:pStyle w:val="Broodtekst"/>
              <w:rPr>
                <w:b/>
                <w:bCs/>
                <w:szCs w:val="14"/>
              </w:rPr>
            </w:pPr>
          </w:p>
        </w:tc>
      </w:tr>
      <w:tr w:rsidR="000F5E5C" w:rsidRPr="00615794" w14:paraId="12A0A70B" w14:textId="77777777" w:rsidTr="0005125E">
        <w:trPr>
          <w:trHeight w:val="65"/>
        </w:trPr>
        <w:tc>
          <w:tcPr>
            <w:tcW w:w="1134" w:type="dxa"/>
            <w:shd w:val="clear" w:color="auto" w:fill="D9D9D9" w:themeFill="background1" w:themeFillShade="D9"/>
          </w:tcPr>
          <w:p w14:paraId="0D93B65F" w14:textId="77777777" w:rsidR="000F5E5C" w:rsidRPr="00615794" w:rsidRDefault="000F5E5C" w:rsidP="0005125E">
            <w:pPr>
              <w:pStyle w:val="Broodtekst"/>
              <w:rPr>
                <w:b/>
                <w:highlight w:val="lightGray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CF2E206" w14:textId="77777777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76C813FB" w14:textId="363E3E90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39F7D6A" w14:textId="77777777" w:rsidR="000F5E5C" w:rsidRPr="00615794" w:rsidRDefault="000F5E5C" w:rsidP="0005125E">
            <w:pPr>
              <w:pStyle w:val="Broodtekst"/>
              <w:tabs>
                <w:tab w:val="clear" w:pos="227"/>
                <w:tab w:val="clear" w:pos="454"/>
                <w:tab w:val="left" w:pos="385"/>
              </w:tabs>
              <w:rPr>
                <w:b/>
                <w:bCs/>
                <w:szCs w:val="14"/>
                <w:highlight w:val="lightGray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5E68F994" w14:textId="2A7773BA" w:rsidR="000F5E5C" w:rsidRPr="00615794" w:rsidRDefault="000F5E5C" w:rsidP="0005125E">
            <w:pPr>
              <w:pStyle w:val="Broodtekst"/>
              <w:tabs>
                <w:tab w:val="clear" w:pos="227"/>
                <w:tab w:val="clear" w:pos="454"/>
                <w:tab w:val="left" w:pos="385"/>
              </w:tabs>
              <w:rPr>
                <w:b/>
                <w:bCs/>
                <w:szCs w:val="14"/>
                <w:highlight w:val="lightGray"/>
              </w:rPr>
            </w:pPr>
          </w:p>
        </w:tc>
        <w:tc>
          <w:tcPr>
            <w:tcW w:w="1560" w:type="dxa"/>
            <w:shd w:val="clear" w:color="auto" w:fill="92D050"/>
          </w:tcPr>
          <w:p w14:paraId="7C3B866B" w14:textId="22871B72" w:rsidR="000F5E5C" w:rsidRPr="00615794" w:rsidRDefault="000F5E5C" w:rsidP="0005125E">
            <w:pPr>
              <w:pStyle w:val="Broodtekst"/>
              <w:rPr>
                <w:b/>
                <w:bCs/>
                <w:highlight w:val="lightGray"/>
              </w:rPr>
            </w:pPr>
            <w:r w:rsidRPr="0D74A59C">
              <w:rPr>
                <w:b/>
                <w:bCs/>
              </w:rPr>
              <w:t>€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38350153" w14:textId="77777777" w:rsidR="00CB7214" w:rsidRPr="00615794" w:rsidRDefault="00CB7214" w:rsidP="00CB7214">
      <w:pPr>
        <w:pStyle w:val="Broodtekst"/>
      </w:pPr>
    </w:p>
    <w:p w14:paraId="6480AD0F" w14:textId="77777777" w:rsidR="00CB7214" w:rsidRPr="00615794" w:rsidRDefault="0D74A59C" w:rsidP="0D74A59C">
      <w:pPr>
        <w:pStyle w:val="Broodtekst"/>
        <w:rPr>
          <w:b/>
          <w:bCs/>
        </w:rPr>
      </w:pPr>
      <w:r w:rsidRPr="00F16D76">
        <w:rPr>
          <w:b/>
          <w:bCs/>
        </w:rPr>
        <w:t>Legenda:</w:t>
      </w:r>
    </w:p>
    <w:p w14:paraId="6C3C9C94" w14:textId="28167AB4" w:rsidR="0005125E" w:rsidRDefault="0005125E" w:rsidP="0005125E">
      <w:pPr>
        <w:pStyle w:val="Broodtekst"/>
      </w:pPr>
      <w:r w:rsidRPr="00141396">
        <w:rPr>
          <w:color w:val="21729A" w:themeColor="accent4" w:themeShade="80"/>
        </w:rPr>
        <w:t>Blauw</w:t>
      </w:r>
      <w:r>
        <w:t xml:space="preserve"> = Bedrag per </w:t>
      </w:r>
      <w:r w:rsidR="00AB4DE7">
        <w:t>vaartuig</w:t>
      </w:r>
      <w:r>
        <w:t xml:space="preserve"> op basis van aparte bijlage </w:t>
      </w:r>
      <w:proofErr w:type="spellStart"/>
      <w:r>
        <w:t>surveys</w:t>
      </w:r>
      <w:proofErr w:type="spellEnd"/>
    </w:p>
    <w:p w14:paraId="6C4FB972" w14:textId="77777777" w:rsidR="0005125E" w:rsidRDefault="0005125E" w:rsidP="0005125E">
      <w:pPr>
        <w:pStyle w:val="Broodtekst"/>
      </w:pPr>
      <w:r w:rsidRPr="00343803">
        <w:rPr>
          <w:color w:val="FFC000"/>
        </w:rPr>
        <w:t>Oranje</w:t>
      </w:r>
      <w:r>
        <w:t xml:space="preserve"> = Bedrag stelpost (aantal uren niet aanpassen)</w:t>
      </w:r>
    </w:p>
    <w:p w14:paraId="498A48F8" w14:textId="75389912" w:rsidR="0005125E" w:rsidRPr="00615794" w:rsidRDefault="0005125E" w:rsidP="0005125E">
      <w:pPr>
        <w:pStyle w:val="Broodtekst"/>
      </w:pPr>
      <w:r w:rsidRPr="00417323">
        <w:rPr>
          <w:color w:val="002060"/>
        </w:rPr>
        <w:t>Donkerblauw</w:t>
      </w:r>
      <w:r>
        <w:t xml:space="preserve"> = Vast bedrag stelpost (</w:t>
      </w:r>
      <w:r w:rsidR="00AB4DE7">
        <w:t xml:space="preserve">bedrag </w:t>
      </w:r>
      <w:r>
        <w:t>niet aanpassen)</w:t>
      </w:r>
    </w:p>
    <w:p w14:paraId="626E8B39" w14:textId="591E23FD" w:rsidR="00F16D76" w:rsidRDefault="0005125E" w:rsidP="0005125E">
      <w:pPr>
        <w:contextualSpacing/>
        <w:rPr>
          <w:b/>
          <w:bCs/>
          <w:sz w:val="22"/>
          <w:szCs w:val="22"/>
        </w:rPr>
      </w:pPr>
      <w:r w:rsidRPr="00D72373">
        <w:rPr>
          <w:color w:val="2A6509" w:themeColor="accent5" w:themeShade="BF"/>
        </w:rPr>
        <w:t>Groen</w:t>
      </w:r>
      <w:r w:rsidRPr="00D72373">
        <w:t xml:space="preserve"> = </w:t>
      </w:r>
      <w:r>
        <w:t xml:space="preserve">Totaalbedrag </w:t>
      </w:r>
      <w:r w:rsidRPr="00D72373">
        <w:t>Inschrijfprijs (</w:t>
      </w:r>
      <w:r>
        <w:t>bedrag alle vaartuigen</w:t>
      </w:r>
      <w:r w:rsidRPr="00D72373">
        <w:t xml:space="preserve"> + </w:t>
      </w:r>
      <w:r>
        <w:t>stelposten</w:t>
      </w:r>
      <w:r w:rsidRPr="00D72373">
        <w:t>)</w:t>
      </w:r>
    </w:p>
    <w:p w14:paraId="3990BEE0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p w14:paraId="307154A3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p w14:paraId="5C45E1BF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p w14:paraId="0BF2DB61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p w14:paraId="131268FB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p w14:paraId="1DE1CD8D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p w14:paraId="1A1C573C" w14:textId="77777777" w:rsidR="00F16D76" w:rsidRDefault="00F16D76" w:rsidP="0D74A59C">
      <w:pPr>
        <w:contextualSpacing/>
        <w:rPr>
          <w:b/>
          <w:bCs/>
          <w:sz w:val="22"/>
          <w:szCs w:val="22"/>
        </w:rPr>
      </w:pPr>
    </w:p>
    <w:sectPr w:rsidR="00F16D76" w:rsidSect="000B3F94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9BEC8" w14:textId="77777777" w:rsidR="00B44034" w:rsidRPr="00615794" w:rsidRDefault="00B44034" w:rsidP="0088501B">
      <w:r w:rsidRPr="00615794">
        <w:separator/>
      </w:r>
    </w:p>
  </w:endnote>
  <w:endnote w:type="continuationSeparator" w:id="0">
    <w:p w14:paraId="09731CD2" w14:textId="77777777" w:rsidR="00B44034" w:rsidRPr="00615794" w:rsidRDefault="00B44034" w:rsidP="0088501B">
      <w:r w:rsidRPr="0061579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C4A4C" w14:textId="5C4B5522" w:rsidR="00E456EE" w:rsidRPr="00615794" w:rsidRDefault="0D74A59C">
    <w:pPr>
      <w:pStyle w:val="Voettekst"/>
    </w:pPr>
    <w:r>
      <w:t>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09E2" w14:textId="77777777" w:rsidR="00B44034" w:rsidRPr="00615794" w:rsidRDefault="00B44034" w:rsidP="0088501B">
      <w:r w:rsidRPr="00615794">
        <w:separator/>
      </w:r>
    </w:p>
  </w:footnote>
  <w:footnote w:type="continuationSeparator" w:id="0">
    <w:p w14:paraId="62A09D5D" w14:textId="77777777" w:rsidR="00B44034" w:rsidRPr="00615794" w:rsidRDefault="00B44034" w:rsidP="0088501B">
      <w:r w:rsidRPr="0061579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65E0" w14:textId="2DA4E1AA" w:rsidR="00E456EE" w:rsidRPr="00615794" w:rsidRDefault="0D74A59C">
    <w:pPr>
      <w:pStyle w:val="Koptekst"/>
    </w:pPr>
    <w:r w:rsidRPr="0D74A59C">
      <w:rPr>
        <w:b/>
        <w:bCs/>
      </w:rPr>
      <w:t>Bijlage H</w:t>
    </w:r>
    <w:r>
      <w:t xml:space="preserve"> – </w:t>
    </w:r>
    <w:r w:rsidRPr="0D74A59C">
      <w:rPr>
        <w:b/>
        <w:bCs/>
      </w:rPr>
      <w:t>Zaaknummer</w:t>
    </w:r>
    <w:r>
      <w:t xml:space="preserve"> 31215562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1ACF2708"/>
    <w:multiLevelType w:val="hybridMultilevel"/>
    <w:tmpl w:val="0D9EC830"/>
    <w:lvl w:ilvl="0" w:tplc="4498E9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B1E489E"/>
    <w:multiLevelType w:val="hybridMultilevel"/>
    <w:tmpl w:val="3450522C"/>
    <w:lvl w:ilvl="0" w:tplc="4498E9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5053A4"/>
    <w:multiLevelType w:val="hybridMultilevel"/>
    <w:tmpl w:val="EB8872A8"/>
    <w:lvl w:ilvl="0" w:tplc="4498E9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A6389A"/>
    <w:multiLevelType w:val="multilevel"/>
    <w:tmpl w:val="6A8E5BD4"/>
    <w:numStyleLink w:val="Stijl2"/>
  </w:abstractNum>
  <w:abstractNum w:abstractNumId="27" w15:restartNumberingAfterBreak="0">
    <w:nsid w:val="3CF962A3"/>
    <w:multiLevelType w:val="hybridMultilevel"/>
    <w:tmpl w:val="C74647FA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12A39"/>
    <w:multiLevelType w:val="hybridMultilevel"/>
    <w:tmpl w:val="42BECDC4"/>
    <w:lvl w:ilvl="0" w:tplc="220EF6A8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CAF5D0D"/>
    <w:multiLevelType w:val="multilevel"/>
    <w:tmpl w:val="06962652"/>
    <w:numStyleLink w:val="Lijststijl"/>
  </w:abstractNum>
  <w:abstractNum w:abstractNumId="35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E6916"/>
    <w:multiLevelType w:val="hybridMultilevel"/>
    <w:tmpl w:val="593021D2"/>
    <w:lvl w:ilvl="0" w:tplc="76A6502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21CE0"/>
    <w:multiLevelType w:val="hybridMultilevel"/>
    <w:tmpl w:val="ECAE9816"/>
    <w:lvl w:ilvl="0" w:tplc="4498E9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E0477"/>
    <w:multiLevelType w:val="hybridMultilevel"/>
    <w:tmpl w:val="EC24B200"/>
    <w:lvl w:ilvl="0" w:tplc="4498E9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31303"/>
    <w:multiLevelType w:val="hybridMultilevel"/>
    <w:tmpl w:val="FAE25344"/>
    <w:lvl w:ilvl="0" w:tplc="4498E9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74CED"/>
    <w:multiLevelType w:val="hybridMultilevel"/>
    <w:tmpl w:val="7B4C8106"/>
    <w:lvl w:ilvl="0" w:tplc="B2C0E0C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50C84"/>
    <w:multiLevelType w:val="multilevel"/>
    <w:tmpl w:val="06962652"/>
    <w:numStyleLink w:val="Lijststijl"/>
  </w:abstractNum>
  <w:abstractNum w:abstractNumId="42" w15:restartNumberingAfterBreak="0">
    <w:nsid w:val="7D1F5D75"/>
    <w:multiLevelType w:val="hybridMultilevel"/>
    <w:tmpl w:val="18F23E58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914270332">
    <w:abstractNumId w:val="9"/>
  </w:num>
  <w:num w:numId="2" w16cid:durableId="1870222881">
    <w:abstractNumId w:val="11"/>
  </w:num>
  <w:num w:numId="3" w16cid:durableId="2135367174">
    <w:abstractNumId w:val="34"/>
  </w:num>
  <w:num w:numId="4" w16cid:durableId="832181118">
    <w:abstractNumId w:val="10"/>
  </w:num>
  <w:num w:numId="5" w16cid:durableId="70390869">
    <w:abstractNumId w:val="18"/>
  </w:num>
  <w:num w:numId="6" w16cid:durableId="2063483899">
    <w:abstractNumId w:val="22"/>
  </w:num>
  <w:num w:numId="7" w16cid:durableId="158080017">
    <w:abstractNumId w:val="2"/>
  </w:num>
  <w:num w:numId="8" w16cid:durableId="1700471300">
    <w:abstractNumId w:val="1"/>
  </w:num>
  <w:num w:numId="9" w16cid:durableId="823742790">
    <w:abstractNumId w:val="0"/>
  </w:num>
  <w:num w:numId="10" w16cid:durableId="1938176385">
    <w:abstractNumId w:val="7"/>
  </w:num>
  <w:num w:numId="11" w16cid:durableId="117841372">
    <w:abstractNumId w:val="5"/>
  </w:num>
  <w:num w:numId="12" w16cid:durableId="1232425808">
    <w:abstractNumId w:val="5"/>
  </w:num>
  <w:num w:numId="13" w16cid:durableId="1604725818">
    <w:abstractNumId w:val="35"/>
  </w:num>
  <w:num w:numId="14" w16cid:durableId="1018384280">
    <w:abstractNumId w:val="3"/>
  </w:num>
  <w:num w:numId="15" w16cid:durableId="1491097833">
    <w:abstractNumId w:val="19"/>
  </w:num>
  <w:num w:numId="16" w16cid:durableId="659970815">
    <w:abstractNumId w:val="28"/>
  </w:num>
  <w:num w:numId="17" w16cid:durableId="885525440">
    <w:abstractNumId w:val="8"/>
  </w:num>
  <w:num w:numId="18" w16cid:durableId="86584312">
    <w:abstractNumId w:val="23"/>
  </w:num>
  <w:num w:numId="19" w16cid:durableId="621157251">
    <w:abstractNumId w:val="41"/>
  </w:num>
  <w:num w:numId="20" w16cid:durableId="893734168">
    <w:abstractNumId w:val="12"/>
  </w:num>
  <w:num w:numId="21" w16cid:durableId="37321411">
    <w:abstractNumId w:val="26"/>
  </w:num>
  <w:num w:numId="22" w16cid:durableId="512645668">
    <w:abstractNumId w:val="31"/>
  </w:num>
  <w:num w:numId="23" w16cid:durableId="1447195828">
    <w:abstractNumId w:val="21"/>
  </w:num>
  <w:num w:numId="24" w16cid:durableId="2049454396">
    <w:abstractNumId w:val="33"/>
  </w:num>
  <w:num w:numId="25" w16cid:durableId="2079857993">
    <w:abstractNumId w:val="32"/>
  </w:num>
  <w:num w:numId="26" w16cid:durableId="964846361">
    <w:abstractNumId w:val="6"/>
  </w:num>
  <w:num w:numId="27" w16cid:durableId="976028888">
    <w:abstractNumId w:val="17"/>
  </w:num>
  <w:num w:numId="28" w16cid:durableId="813764117">
    <w:abstractNumId w:val="24"/>
  </w:num>
  <w:num w:numId="29" w16cid:durableId="549459018">
    <w:abstractNumId w:val="4"/>
  </w:num>
  <w:num w:numId="30" w16cid:durableId="346446887">
    <w:abstractNumId w:val="13"/>
  </w:num>
  <w:num w:numId="31" w16cid:durableId="536819046">
    <w:abstractNumId w:val="29"/>
  </w:num>
  <w:num w:numId="32" w16cid:durableId="1544370388">
    <w:abstractNumId w:val="16"/>
  </w:num>
  <w:num w:numId="33" w16cid:durableId="1804690576">
    <w:abstractNumId w:val="15"/>
  </w:num>
  <w:num w:numId="34" w16cid:durableId="435487938">
    <w:abstractNumId w:val="27"/>
  </w:num>
  <w:num w:numId="35" w16cid:durableId="698745138">
    <w:abstractNumId w:val="42"/>
  </w:num>
  <w:num w:numId="36" w16cid:durableId="983000513">
    <w:abstractNumId w:val="39"/>
  </w:num>
  <w:num w:numId="37" w16cid:durableId="1444571046">
    <w:abstractNumId w:val="20"/>
  </w:num>
  <w:num w:numId="38" w16cid:durableId="1884903179">
    <w:abstractNumId w:val="14"/>
  </w:num>
  <w:num w:numId="39" w16cid:durableId="124323862">
    <w:abstractNumId w:val="38"/>
  </w:num>
  <w:num w:numId="40" w16cid:durableId="1139616719">
    <w:abstractNumId w:val="37"/>
  </w:num>
  <w:num w:numId="41" w16cid:durableId="1033535137">
    <w:abstractNumId w:val="25"/>
  </w:num>
  <w:num w:numId="42" w16cid:durableId="1634871309">
    <w:abstractNumId w:val="36"/>
  </w:num>
  <w:num w:numId="43" w16cid:durableId="2101564363">
    <w:abstractNumId w:val="40"/>
  </w:num>
  <w:num w:numId="44" w16cid:durableId="11766503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00"/>
    <w:rsid w:val="0000784B"/>
    <w:rsid w:val="00007C63"/>
    <w:rsid w:val="00025419"/>
    <w:rsid w:val="00043163"/>
    <w:rsid w:val="00045330"/>
    <w:rsid w:val="0005125E"/>
    <w:rsid w:val="00056D70"/>
    <w:rsid w:val="0006252A"/>
    <w:rsid w:val="0006558A"/>
    <w:rsid w:val="000752BE"/>
    <w:rsid w:val="000A1343"/>
    <w:rsid w:val="000B3F94"/>
    <w:rsid w:val="000E1F3B"/>
    <w:rsid w:val="000F5E5C"/>
    <w:rsid w:val="00141396"/>
    <w:rsid w:val="00173156"/>
    <w:rsid w:val="001D6F03"/>
    <w:rsid w:val="001F47C3"/>
    <w:rsid w:val="00202504"/>
    <w:rsid w:val="00207421"/>
    <w:rsid w:val="0021778E"/>
    <w:rsid w:val="00227E8B"/>
    <w:rsid w:val="002332EA"/>
    <w:rsid w:val="00252506"/>
    <w:rsid w:val="00275565"/>
    <w:rsid w:val="0029216E"/>
    <w:rsid w:val="002A6578"/>
    <w:rsid w:val="002B1092"/>
    <w:rsid w:val="002E0FD2"/>
    <w:rsid w:val="0031442C"/>
    <w:rsid w:val="00343803"/>
    <w:rsid w:val="00364190"/>
    <w:rsid w:val="0038549E"/>
    <w:rsid w:val="003B6572"/>
    <w:rsid w:val="003C4BF2"/>
    <w:rsid w:val="003C65E3"/>
    <w:rsid w:val="003D51FB"/>
    <w:rsid w:val="003F2452"/>
    <w:rsid w:val="003F4FB2"/>
    <w:rsid w:val="003F5EB0"/>
    <w:rsid w:val="003F6EDB"/>
    <w:rsid w:val="0040142D"/>
    <w:rsid w:val="0040571B"/>
    <w:rsid w:val="00417323"/>
    <w:rsid w:val="0044230F"/>
    <w:rsid w:val="00450447"/>
    <w:rsid w:val="004868B8"/>
    <w:rsid w:val="004B0EA1"/>
    <w:rsid w:val="004B296D"/>
    <w:rsid w:val="004C2F6B"/>
    <w:rsid w:val="004D766D"/>
    <w:rsid w:val="00524E48"/>
    <w:rsid w:val="00550D76"/>
    <w:rsid w:val="00552EC7"/>
    <w:rsid w:val="005A4FBE"/>
    <w:rsid w:val="005B7D69"/>
    <w:rsid w:val="005C5ABB"/>
    <w:rsid w:val="005D2CF1"/>
    <w:rsid w:val="005E046F"/>
    <w:rsid w:val="006006F5"/>
    <w:rsid w:val="00615794"/>
    <w:rsid w:val="00630DBA"/>
    <w:rsid w:val="00650A9B"/>
    <w:rsid w:val="006626A3"/>
    <w:rsid w:val="00667085"/>
    <w:rsid w:val="00697600"/>
    <w:rsid w:val="006C05E2"/>
    <w:rsid w:val="006C0A65"/>
    <w:rsid w:val="006D2E66"/>
    <w:rsid w:val="006D6252"/>
    <w:rsid w:val="006E21F8"/>
    <w:rsid w:val="006E6236"/>
    <w:rsid w:val="006F42D7"/>
    <w:rsid w:val="007435A7"/>
    <w:rsid w:val="007F4AEA"/>
    <w:rsid w:val="00825C1B"/>
    <w:rsid w:val="008620C9"/>
    <w:rsid w:val="0088386A"/>
    <w:rsid w:val="0088501B"/>
    <w:rsid w:val="008D2225"/>
    <w:rsid w:val="008D2753"/>
    <w:rsid w:val="008E3581"/>
    <w:rsid w:val="008F411D"/>
    <w:rsid w:val="008F5B78"/>
    <w:rsid w:val="00905289"/>
    <w:rsid w:val="009673BB"/>
    <w:rsid w:val="0098080B"/>
    <w:rsid w:val="00987163"/>
    <w:rsid w:val="00992017"/>
    <w:rsid w:val="009C5CF5"/>
    <w:rsid w:val="00A04003"/>
    <w:rsid w:val="00A32591"/>
    <w:rsid w:val="00A51DB4"/>
    <w:rsid w:val="00A77ABF"/>
    <w:rsid w:val="00A77DCC"/>
    <w:rsid w:val="00A863E9"/>
    <w:rsid w:val="00AA57B4"/>
    <w:rsid w:val="00AA69F3"/>
    <w:rsid w:val="00AA797F"/>
    <w:rsid w:val="00AB4DE7"/>
    <w:rsid w:val="00AC388B"/>
    <w:rsid w:val="00AE0B11"/>
    <w:rsid w:val="00B022C4"/>
    <w:rsid w:val="00B07759"/>
    <w:rsid w:val="00B14935"/>
    <w:rsid w:val="00B26D65"/>
    <w:rsid w:val="00B44034"/>
    <w:rsid w:val="00B559E9"/>
    <w:rsid w:val="00B64168"/>
    <w:rsid w:val="00B72222"/>
    <w:rsid w:val="00B80650"/>
    <w:rsid w:val="00BB1E2D"/>
    <w:rsid w:val="00BB5B87"/>
    <w:rsid w:val="00BB7880"/>
    <w:rsid w:val="00BC3755"/>
    <w:rsid w:val="00BD1A28"/>
    <w:rsid w:val="00BF3E9D"/>
    <w:rsid w:val="00C04F7E"/>
    <w:rsid w:val="00C216E7"/>
    <w:rsid w:val="00C36FAA"/>
    <w:rsid w:val="00C71133"/>
    <w:rsid w:val="00C72426"/>
    <w:rsid w:val="00C92C6B"/>
    <w:rsid w:val="00CA55CC"/>
    <w:rsid w:val="00CB0F37"/>
    <w:rsid w:val="00CB3317"/>
    <w:rsid w:val="00CB7214"/>
    <w:rsid w:val="00CD6B1D"/>
    <w:rsid w:val="00D178EA"/>
    <w:rsid w:val="00D27D0D"/>
    <w:rsid w:val="00D5577A"/>
    <w:rsid w:val="00D72373"/>
    <w:rsid w:val="00D743BF"/>
    <w:rsid w:val="00D87865"/>
    <w:rsid w:val="00DA3555"/>
    <w:rsid w:val="00DC18C4"/>
    <w:rsid w:val="00E06B07"/>
    <w:rsid w:val="00E456EE"/>
    <w:rsid w:val="00E66CDE"/>
    <w:rsid w:val="00E7432C"/>
    <w:rsid w:val="00EB37E9"/>
    <w:rsid w:val="00EB6751"/>
    <w:rsid w:val="00EC1BE5"/>
    <w:rsid w:val="00ED7AB9"/>
    <w:rsid w:val="00EE4CA0"/>
    <w:rsid w:val="00EE5BBE"/>
    <w:rsid w:val="00EF14AE"/>
    <w:rsid w:val="00F16D76"/>
    <w:rsid w:val="00F32C73"/>
    <w:rsid w:val="00F33C81"/>
    <w:rsid w:val="00F64574"/>
    <w:rsid w:val="00F65492"/>
    <w:rsid w:val="00FB0705"/>
    <w:rsid w:val="00FB68FF"/>
    <w:rsid w:val="00FC0E81"/>
    <w:rsid w:val="00FD38A4"/>
    <w:rsid w:val="00FD6D20"/>
    <w:rsid w:val="00FE1D32"/>
    <w:rsid w:val="00FF0FEF"/>
    <w:rsid w:val="0D74A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9BB25"/>
  <w15:chartTrackingRefBased/>
  <w15:docId w15:val="{087AC1F0-B5FD-4417-81C3-B2FAE3FD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697600"/>
    <w:pPr>
      <w:spacing w:line="240" w:lineRule="atLeast"/>
    </w:pPr>
    <w:rPr>
      <w:rFonts w:ascii="Verdana" w:hAnsi="Verdana" w:cs="Lohit Hindi"/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6976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6976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6976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6976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69760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9760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9760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9760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69760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9760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9760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697600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OpsommingenRWS">
    <w:name w:val="Opsommingen RWS"/>
    <w:basedOn w:val="Standaard"/>
    <w:qFormat/>
    <w:rsid w:val="00697600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697600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697600"/>
    <w:rPr>
      <w:rFonts w:ascii="Verdana" w:hAnsi="Verdana" w:cs="Lohit Hindi"/>
      <w:kern w:val="0"/>
      <w:lang w:val="en-US"/>
      <w14:ligatures w14:val="none"/>
    </w:rPr>
  </w:style>
  <w:style w:type="paragraph" w:styleId="Revisie">
    <w:name w:val="Revision"/>
    <w:hidden/>
    <w:uiPriority w:val="99"/>
    <w:semiHidden/>
    <w:rsid w:val="00A51DB4"/>
    <w:rPr>
      <w:rFonts w:ascii="Verdana" w:hAnsi="Verdana" w:cs="Lohit Hindi"/>
      <w:kern w:val="0"/>
      <w:lang w:val="en-US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78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78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78EA"/>
    <w:rPr>
      <w:rFonts w:ascii="Verdana" w:hAnsi="Verdana" w:cs="Lohit Hindi"/>
      <w:kern w:val="0"/>
      <w:sz w:val="20"/>
      <w:szCs w:val="20"/>
      <w:lang w:val="en-US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78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78EA"/>
    <w:rPr>
      <w:rFonts w:ascii="Verdana" w:hAnsi="Verdana" w:cs="Lohit Hindi"/>
      <w:b/>
      <w:bCs/>
      <w:kern w:val="0"/>
      <w:sz w:val="20"/>
      <w:szCs w:val="20"/>
      <w:lang w:val="en-US"/>
      <w14:ligatures w14:val="none"/>
    </w:rPr>
  </w:style>
  <w:style w:type="paragraph" w:styleId="Normaalweb">
    <w:name w:val="Normal (Web)"/>
    <w:basedOn w:val="Standaard"/>
    <w:uiPriority w:val="99"/>
    <w:semiHidden/>
    <w:unhideWhenUsed/>
    <w:rsid w:val="00CB721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389ABDAC5E141936DB47400F7ECC8" ma:contentTypeVersion="2" ma:contentTypeDescription="Een nieuw document maken." ma:contentTypeScope="" ma:versionID="d8118669865016d4f9534febc5b707c1">
  <xsd:schema xmlns:xsd="http://www.w3.org/2001/XMLSchema" xmlns:xs="http://www.w3.org/2001/XMLSchema" xmlns:p="http://schemas.microsoft.com/office/2006/metadata/properties" xmlns:ns2="9afdf239-f4c6-4c80-b488-32eb7cd29175" targetNamespace="http://schemas.microsoft.com/office/2006/metadata/properties" ma:root="true" ma:fieldsID="672b3f55a080bc5d2c10cb5c088e54fc" ns2:_="">
    <xsd:import namespace="9afdf239-f4c6-4c80-b488-32eb7cd291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df239-f4c6-4c80-b488-32eb7cd291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7AAC43-1480-4AC8-878C-E319A4562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df239-f4c6-4c80-b488-32eb7cd29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6B9666-40F4-43A1-8ABA-0A355DE69E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EF41E8-CB0C-4044-B69F-E1DED68DFB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650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/>
  <cp:lastModifiedBy>Steensma, Erik (RWS PPO)</cp:lastModifiedBy>
  <cp:revision>4</cp:revision>
  <dcterms:created xsi:type="dcterms:W3CDTF">2026-08-27T13:58:00Z</dcterms:created>
  <dcterms:modified xsi:type="dcterms:W3CDTF">2026-09-01T09:32:00Z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0x010100D7D389ABDAC5E141936DB47400F7ECC8</vt:lpwstr>
  </property>
</Properties>
</file>